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3OG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79556489" name="6f9357e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92643212" name="6f9357e0-bf0e-11f0-8c9b-93d58677667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18904009" name="7392e72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6485843" name="7392e720-bf0e-11f0-8c9b-93d58677667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3OG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69393632" name="8a1dedf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60075696" name="8a1dedf0-bf0e-11f0-8c9b-93d58677667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05696480" name="8f0ff38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366521" name="8f0ff380-bf0e-11f0-8c9b-93d58677667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481407158" name="a1071a5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1648087" name="a1071a50-bf0e-11f0-8c9b-93d58677667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0893311" name="ad079cd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4276231" name="ad079cd0-bf0e-11f0-8c9b-93d58677667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26498223" name="c215a09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38132401" name="c215a090-bf0e-11f0-8c9b-93d58677667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65930003" name="c8ec1d9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7204244" name="c8ec1d90-bf0e-11f0-8c9b-93d58677667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78997232" name="d6dcd75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28485358" name="d6dcd750-bf0e-11f0-8c9b-93d58677667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6388349" name="db645b4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3154849" name="db645b40-bf0e-11f0-8c9b-93d58677667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649501255" name="eef3873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704316" name="eef38730-bf0e-11f0-8c9b-93d58677667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5450494" name="f673d8c0-bf0e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5402598" name="f673d8c0-bf0e-11f0-8c9b-93d58677667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Fliesenkleber 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63581800" name="0b2e173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2400221" name="0b2e1730-bf0f-11f0-8c9b-93d58677667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42464590" name="0fce7a5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5538232" name="0fce7a50-bf0f-11f0-8c9b-93d58677667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83503442" name="2a1eed9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0926179" name="2a1eed90-bf0f-11f0-8c9b-93d58677667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05589452" name="3168ece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9683795" name="3168ece0-bf0f-11f0-8c9b-93d58677667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und Wohnzimmer 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Parkettkleber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93509073" name="4477ec5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96551947" name="4477ec50-bf0f-11f0-8c9b-93d58677667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544132047" name="49d6966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83214666" name="49d69660-bf0f-11f0-8c9b-93d58677667a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2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374424348" name="646aa25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93456436" name="646aa250-bf0f-11f0-8c9b-93d58677667a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16306714" name="6990b03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9221128" name="6990b030-bf0f-11f0-8c9b-93d58677667a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1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Kleber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22432670" name="8199a47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4366714" name="8199a470-bf0f-11f0-8c9b-93d58677667a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58748014" name="853a98f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57671298" name="853a98f0-bf0f-11f0-8c9b-93d58677667a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2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Decke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43413202" name="96017d2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87383796" name="96017d20-bf0f-11f0-8c9b-93d58677667a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68240442" name="9964302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3593595" name="99643020-bf0f-11f0-8c9b-93d58677667a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Zimmer 2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916263239" name="a346668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2603526" name="a3466680-bf0f-11f0-8c9b-93d58677667a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02817902" name="a5adf0a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2653555" name="a5adf0a0-bf0f-11f0-8c9b-93d58677667a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</w:t>
            </w:r>
          </w:p>
          <w:p>
            <w:pPr>
              <w:spacing w:before="0" w:after="0"/>
            </w:pPr>
            <w:r>
              <w:t>3.OG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Verputz</w:t>
            </w:r>
          </w:p>
          <w:p>
            <w:pPr>
              <w:spacing w:before="0" w:after="0"/>
            </w:pPr>
            <w:r>
              <w:t>Wand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59088067" name="b651956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3778659" name="b6519560-bf0f-11f0-8c9b-93d58677667a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599354477" name="baba46b0-bf0f-11f0-8c9b-93d58677667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5323565" name="baba46b0-bf0f-11f0-8c9b-93d58677667a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Aubrigstrasse 11, 8810 Horgen</w:t>
          </w:r>
        </w:p>
        <w:p>
          <w:pPr>
            <w:spacing w:before="0" w:after="0"/>
          </w:pPr>
          <w:r>
            <w:t>579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