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Heizraum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Kamin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32657987" name="da4ff4e0-bf99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7604738" name="da4ff4e0-bf99-11f0-bd43-674a3bc54c31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61200030" name="e2b35370-bf99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4843062" name="e2b35370-bf99-11f0-bd43-674a3bc54c31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UG - 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40888079" name="e7bc6e00-bf9a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9819741" name="e7bc6e00-bf9a-11f0-bd43-674a3bc54c31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38731942" name="ed2d6790-bf9a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7830287" name="ed2d6790-bf9a-11f0-bd43-674a3bc54c31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UG - 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65752743" name="01ff4cb0-bf9b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51610798" name="01ff4cb0-bf9b-11f0-bd43-674a3bc54c31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24163407" name="065eaf30-bf9b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8714971" name="065eaf30-bf9b-11f0-bd43-674a3bc54c31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49770364" name="16964bb0-bf9b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07777" name="16964bb0-bf9b-11f0-bd43-674a3bc54c31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74650211" name="1a5ffde0-bf9b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1618976" name="1a5ffde0-bf9b-11f0-bd43-674a3bc54c31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16468915" name="25cea0a0-bf9b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58499213" name="25cea0a0-bf9b-11f0-bd43-674a3bc54c31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2692883" name="2b1d9340-bf9b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01620511" name="2b1d9340-bf9b-11f0-bd43-674a3bc54c31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99187218" name="e3362d20-bf9b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9593915" name="e3362d20-bf9b-11f0-bd43-674a3bc54c31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72584119" name="e80abfa0-bf9b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9983342" name="e80abfa0-bf9b-11f0-bd43-674a3bc54c31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97803027" name="650cb3a0-bf9c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9533141" name="650cb3a0-bf9c-11f0-bd43-674a3bc54c31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61811" name="6a1f1270-bf9c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2821172" name="6a1f1270-bf9c-11f0-bd43-674a3bc54c31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 / Wintergarten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52984859" name="7fee9170-bf9c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9297740" name="7fee9170-bf9c-11f0-bd43-674a3bc54c31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89543285" name="8bd8f3e0-bf9c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7369985" name="8bd8f3e0-bf9c-11f0-bd43-674a3bc54c31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Wintergarten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80475332" name="9eaf0900-bf9c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3374758" name="9eaf0900-bf9c-11f0-bd43-674a3bc54c31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62855834" name="ae5ba390-bf9c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0498376" name="ae5ba390-bf9c-11f0-bd43-674a3bc54c31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33526102" name="0c619da0-bf9d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5976194" name="0c619da0-bf9d-11f0-bd43-674a3bc54c31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41862704" name="100acf80-bf9d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75951610" name="100acf80-bf9d-11f0-bd43-674a3bc54c31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31791189" name="cbd65f40-bf9d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13959241" name="cbd65f40-bf9d-11f0-bd43-674a3bc54c31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69306646" name="d1481c20-bf9d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9869887" name="d1481c20-bf9d-11f0-bd43-674a3bc54c31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44762932" name="db867c40-bf9d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7968115" name="db867c40-bf9d-11f0-bd43-674a3bc54c31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50406784" name="e2711d80-bf9d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9731027" name="e2711d80-bf9d-11f0-bd43-674a3bc54c31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42198567" name="ec247bb0-bf9d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03105395" name="ec247bb0-bf9d-11f0-bd43-674a3bc54c31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0592023" name="f1bc8540-bf9d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8087163" name="f1bc8540-bf9d-11f0-bd43-674a3bc54c31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07559702" name="00f17ed0-bf9e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38123584" name="00f17ed0-bf9e-11f0-bd43-674a3bc54c31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52160573" name="0617b3c0-bf9e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59264035" name="0617b3c0-bf9e-11f0-bd43-674a3bc54c31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</w:t>
            </w:r>
          </w:p>
          <w:p>
            <w:pPr>
              <w:spacing w:before="0" w:after="0"/>
            </w:pPr>
            <w:r>
              <w:t>EG- 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52794541" name="4f2a0fe0-bf9e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2150529" name="4f2a0fe0-bf9e-11f0-bd43-674a3bc54c31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86111854" name="54873350-bf9e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5167510" name="54873350-bf9e-11f0-bd43-674a3bc54c31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3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Hauptstrasse 31, 8363 Bichelsee-Balterswil</w:t>
          </w:r>
        </w:p>
        <w:p>
          <w:pPr>
            <w:spacing w:before="0" w:after="0"/>
          </w:pPr>
          <w:r>
            <w:t>580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footer.xml" Type="http://schemas.openxmlformats.org/officeDocument/2006/relationships/footer" Id="rId3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