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Override ContentType="application/vnd.openxmlformats-officedocument.extended-properties+xml" PartName="/docProps/app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wordprocessingml.footer+xml" PartName="/word/footer.xml"/>
  <Override ContentType="application/vnd.openxmlformats-officedocument.wordprocessingml.header+xml" PartName="/word/header.xml"/>
  <Override ContentType="application/vnd.openxmlformats-officedocument.wordprocessingml.settings+xml" PartName="/word/settings.xml"/>
  <Override ContentType="application/vnd.openxmlformats-officedocument.wordprocessingml.styles+xml" PartName="/word/styles.xml"/>
</Types>
</file>

<file path=_rels/.rels><?xml version="1.0" encoding="UTF-8" standalone="yes"?>
<Relationships xmlns="http://schemas.openxmlformats.org/package/2006/relationships">
    <Relationship Target="word/document.xml" Type="http://schemas.openxmlformats.org/officeDocument/2006/relationships/officeDocument" Id="rId1"/>
    <Relationship Target="docProps/core.xml" Type="http://schemas.openxmlformats.org/package/2006/relationships/metadata/core-properties" Id="rId2"/>
    <Relationship Target="docProps/app.xml" Type="http://schemas.openxmlformats.org/officeDocument/2006/relationships/extended-properties" Id="rId3"/>
</Relationships>

</file>

<file path=word/document.xml><?xml version="1.0" encoding="utf-8"?>
<w:document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body>
    <!-- Created by docx4j 11.4.8 (Apache licensed) using REFERENCE JAXB in Microsoft Java 11.0.26 on Windows Server 2022 -->
    <w:tbl>
      <w:tblPr>
        <w:tblStyle w:val="TableGrid"/>
        <w:tblW w:w="13958" w:type="dxa"/>
        <w:jc w:val="center"/>
        <w:tblLook w:val="04A0"/>
      </w:tblPr>
      <w:tblGrid>
        <w:gridCol w:w="1994"/>
        <w:gridCol w:w="1994"/>
        <w:gridCol w:w="1994"/>
        <w:gridCol w:w="1994"/>
        <w:gridCol w:w="1994"/>
        <w:gridCol w:w="1994"/>
        <w:gridCol w:w="1994"/>
      </w:tblGrid>
      <w:tr>
        <w:trPr>
          <w:tblHeader w:val="true"/>
        </w:trPr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Bezeichnung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Fundort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Verdachtsmoment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Bemerkung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Überblick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Detail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Ergebnis Analytik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Heizraum </w:t>
            </w:r>
          </w:p>
          <w:p>
            <w:pPr>
              <w:spacing w:before="0" w:after="0"/>
            </w:pPr>
            <w:r>
              <w:t>UG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102782617" name="780ad270-b8b2-11f0-922b-2f8c90c6f11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36070204" name="780ad270-b8b2-11f0-922b-2f8c90c6f116.jpg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792670593" name="822f4c80-b8b3-11f0-922b-2f8c90c6f11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89440728" name="822f4c80-b8b3-11f0-922b-2f8c90c6f116.jpg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Lager </w:t>
            </w:r>
          </w:p>
          <w:p>
            <w:pPr>
              <w:spacing w:before="0" w:after="0"/>
            </w:pPr>
            <w:r>
              <w:t>UG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VM-3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801435935" name="64b5e900-b8b5-11f0-922b-2f8c90c6f11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79807032" name="64b5e900-b8b5-11f0-922b-2f8c90c6f116.jpg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366966017" name="70639090-b8b5-11f0-922b-2f8c90c6f11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25896655" name="70639090-b8b5-11f0-922b-2f8c90c6f116.jpg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MaP-4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Kerzenlager</w:t>
            </w:r>
          </w:p>
          <w:p>
            <w:pPr>
              <w:spacing w:before="0" w:after="0"/>
            </w:pPr>
            <w:r>
              <w:t>UG </w:t>
            </w:r>
          </w:p>
          <w:p>
            <w:pPr>
              <w:spacing w:before="0" w:after="0"/>
            </w:pPr>
            <w:r>
              <w:t>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VM-4</w:t>
            </w:r>
          </w:p>
          <w:p>
            <w:pPr>
              <w:spacing w:before="0" w:after="0"/>
            </w:pPr>
            <w:r>
              <w:t>(elastische) Bodenbeläge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070401072" name="7a079000-b8b6-11f0-922b-2f8c90c6f11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79608708" name="7a079000-b8b6-11f0-922b-2f8c90c6f116.jpg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65556947" name="800a6950-b8b6-11f0-922b-2f8c90c6f11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79252864" name="800a6950-b8b6-11f0-922b-2f8c90c6f116.jpg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MaP-5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Gang / Treppenhaus </w:t>
            </w:r>
          </w:p>
          <w:p>
            <w:pPr>
              <w:spacing w:before="0" w:after="0"/>
            </w:pPr>
            <w:r>
              <w:t>UG - DG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VM-5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724501144" name="17a83170-b8b7-11f0-922b-2f8c90c6f11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91745933" name="17a83170-b8b7-11f0-922b-2f8c90c6f116.jpg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168608961" name="1cf17ec0-b8b7-11f0-922b-2f8c90c6f11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57403114" name="1cf17ec0-b8b7-11f0-922b-2f8c90c6f116.jpg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MaP-6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Gang / Treppenhaus </w:t>
            </w:r>
          </w:p>
          <w:p>
            <w:pPr>
              <w:spacing w:before="0" w:after="0"/>
            </w:pPr>
            <w:r>
              <w:t>UG - DG </w:t>
            </w:r>
          </w:p>
          <w:p>
            <w:pPr>
              <w:spacing w:before="0" w:after="0"/>
            </w:pPr>
            <w:r>
              <w:t>Decke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VM-6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Decke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909926392" name="57f2c7e0-b8b7-11f0-922b-2f8c90c6f11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17049366" name="57f2c7e0-b8b7-11f0-922b-2f8c90c6f116.jpg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596621329" name="5cdf9d50-b8b7-11f0-922b-2f8c90c6f11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06582954" name="5cdf9d50-b8b7-11f0-922b-2f8c90c6f116.jpg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MaP-7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Gang / Treppenhaus / WC / Stube </w:t>
            </w:r>
          </w:p>
          <w:p>
            <w:pPr>
              <w:spacing w:before="0" w:after="0"/>
            </w:pPr>
            <w:r>
              <w:t>EG - DG </w:t>
            </w:r>
          </w:p>
          <w:p>
            <w:pPr>
              <w:spacing w:before="0" w:after="0"/>
            </w:pPr>
            <w:r>
              <w:t>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VM-7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917043994" name="81f81da0-b8b8-11f0-922b-2f8c90c6f11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7425319" name="81f81da0-b8b8-11f0-922b-2f8c90c6f116.jpg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816162598" name="8671e5f0-b8b8-11f0-922b-2f8c90c6f11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36884718" name="8671e5f0-b8b8-11f0-922b-2f8c90c6f116.jpg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MaP-8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WC </w:t>
            </w:r>
          </w:p>
          <w:p>
            <w:pPr>
              <w:spacing w:before="0" w:after="0"/>
            </w:pPr>
            <w:r>
              <w:t>EG - DG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VM-8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70297957" name="218ffb30-b8b9-11f0-922b-2f8c90c6f11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27914388" name="218ffb30-b8b9-11f0-922b-2f8c90c6f116.jpg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828295750" name="2661f5a0-b8b9-11f0-922b-2f8c90c6f11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01943314" name="2661f5a0-b8b9-11f0-922b-2f8c90c6f116.jpg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MaP-9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WC </w:t>
            </w:r>
          </w:p>
          <w:p>
            <w:pPr>
              <w:spacing w:before="0" w:after="0"/>
            </w:pPr>
            <w:r>
              <w:t>EG - DG </w:t>
            </w:r>
          </w:p>
          <w:p>
            <w:pPr>
              <w:spacing w:before="0" w:after="0"/>
            </w:pPr>
            <w:r>
              <w:t>Decke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VM-9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Decke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834338156" name="4dd23e10-b8b9-11f0-922b-2f8c90c6f11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24200744" name="4dd23e10-b8b9-11f0-922b-2f8c90c6f116.jpg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298222198" name="52903b50-b8b9-11f0-922b-2f8c90c6f11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83625433" name="52903b50-b8b9-11f0-922b-2f8c90c6f116.jpg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MaP-10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Küche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VM-10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453338784" name="4705b6b0-b8ba-11f0-922b-2f8c90c6f11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67076207" name="4705b6b0-b8ba-11f0-922b-2f8c90c6f116.jpg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740207489" name="49d10bb0-b8ba-11f0-922b-2f8c90c6f11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15930185" name="49d10bb0-b8ba-11f0-922b-2f8c90c6f116.jpg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MaP-11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Küche / Lagerraum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Decke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VM-11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Decke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681630246" name="59f26110-b8ba-11f0-922b-2f8c90c6f11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02213917" name="59f26110-b8ba-11f0-922b-2f8c90c6f116.jpg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421551640" name="5e342970-b8ba-11f0-922b-2f8c90c6f11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0920995" name="5e342970-b8ba-11f0-922b-2f8c90c6f116.jpg"/>
                          <pic:cNvPicPr/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MaP-12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Küche / Lagerraum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VM-12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784009412" name="6afba570-b8ba-11f0-922b-2f8c90c6f11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80296478" name="6afba570-b8ba-11f0-922b-2f8c90c6f116.jpg"/>
                          <pic:cNvPicPr/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889143315" name="70018120-b8ba-11f0-922b-2f8c90c6f11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3665917" name="70018120-b8ba-11f0-922b-2f8c90c6f116.jpg"/>
                          <pic:cNvPicPr/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MaP-13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Stube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VM-13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360901108" name="d0eac500-b8ba-11f0-922b-2f8c90c6f11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99512891" name="d0eac500-b8ba-11f0-922b-2f8c90c6f116.jpg"/>
                          <pic:cNvPicPr/>
                        </pic:nvPicPr>
                        <pic:blipFill>
                          <a:blip r:embed="rId2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82227925" name="d419bdd0-b8ba-11f0-922b-2f8c90c6f11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19293438" name="d419bdd0-b8ba-11f0-922b-2f8c90c6f116.jpg"/>
                          <pic:cNvPicPr/>
                        </pic:nvPicPr>
                        <pic:blipFill>
                          <a:blip r:embed="rId2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MaP-14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Stube </w:t>
            </w:r>
          </w:p>
          <w:p>
            <w:pPr>
              <w:spacing w:before="0" w:after="0"/>
            </w:pPr>
            <w:r>
              <w:t>OG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VM-14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039352347" name="79d73ef0-b8bb-11f0-922b-2f8c90c6f11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24285029" name="79d73ef0-b8bb-11f0-922b-2f8c90c6f116.jpg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602453966" name="7ebce870-b8bb-11f0-922b-2f8c90c6f11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92527926" name="7ebce870-b8bb-11f0-922b-2f8c90c6f116.jpg"/>
                          <pic:cNvPicPr/>
                        </pic:nvPicPr>
                        <pic:blipFill>
                          <a:blip r:embed="rId2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MaP-15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Küche </w:t>
            </w:r>
          </w:p>
          <w:p>
            <w:pPr>
              <w:spacing w:before="0" w:after="0"/>
            </w:pPr>
            <w:r>
              <w:t>OG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VM-16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53126867" name="d9751710-b8bb-11f0-922b-2f8c90c6f11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80427170" name="d9751710-b8bb-11f0-922b-2f8c90c6f116.jpg"/>
                          <pic:cNvPicPr/>
                        </pic:nvPicPr>
                        <pic:blipFill>
                          <a:blip r:embed="rId3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002565915" name="de0d3cd0-b8bb-11f0-922b-2f8c90c6f11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16094103" name="de0d3cd0-b8bb-11f0-922b-2f8c90c6f116.jpg"/>
                          <pic:cNvPicPr/>
                        </pic:nvPicPr>
                        <pic:blipFill>
                          <a:blip r:embed="rId3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MaP-16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Küche </w:t>
            </w:r>
          </w:p>
          <w:p>
            <w:pPr>
              <w:spacing w:before="0" w:after="0"/>
            </w:pPr>
            <w:r>
              <w:t>OG </w:t>
            </w:r>
          </w:p>
          <w:p>
            <w:pPr>
              <w:spacing w:before="0" w:after="0"/>
            </w:pPr>
            <w:r>
              <w:t>Decke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VM-17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Decke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56461412" name="01221a60-b8bc-11f0-922b-2f8c90c6f11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48112529" name="01221a60-b8bc-11f0-922b-2f8c90c6f116.jpg"/>
                          <pic:cNvPicPr/>
                        </pic:nvPicPr>
                        <pic:blipFill>
                          <a:blip r:embed="rId3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804375112" name="04fe4320-b8bc-11f0-922b-2f8c90c6f11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39362708" name="04fe4320-b8bc-11f0-922b-2f8c90c6f116.jpg"/>
                          <pic:cNvPicPr/>
                        </pic:nvPicPr>
                        <pic:blipFill>
                          <a:blip r:embed="rId3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MaP-18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Küche </w:t>
            </w:r>
          </w:p>
          <w:p>
            <w:pPr>
              <w:spacing w:before="0" w:after="0"/>
            </w:pPr>
            <w:r>
              <w:t>DG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VM-19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421293906" name="3dc9a400-b8bd-11f0-922b-2f8c90c6f11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26790043" name="3dc9a400-b8bd-11f0-922b-2f8c90c6f116.jpg"/>
                          <pic:cNvPicPr/>
                        </pic:nvPicPr>
                        <pic:blipFill>
                          <a:blip r:embed="rId3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550316853" name="423896e0-b8bd-11f0-922b-2f8c90c6f11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83659349" name="423896e0-b8bd-11f0-922b-2f8c90c6f116.jpg"/>
                          <pic:cNvPicPr/>
                        </pic:nvPicPr>
                        <pic:blipFill>
                          <a:blip r:embed="rId3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MaP-19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WHG. Küche / WC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VM-20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585879824" name="4781c7b0-b8be-11f0-922b-2f8c90c6f11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39536568" name="4781c7b0-b8be-11f0-922b-2f8c90c6f116.jpg"/>
                          <pic:cNvPicPr/>
                        </pic:nvPicPr>
                        <pic:blipFill>
                          <a:blip r:embed="rId3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559639830" name="4bed3820-b8be-11f0-922b-2f8c90c6f11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24875924" name="4bed3820-b8be-11f0-922b-2f8c90c6f116.jpg"/>
                          <pic:cNvPicPr/>
                        </pic:nvPicPr>
                        <pic:blipFill>
                          <a:blip r:embed="rId3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MaP-20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WHG. Küche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Decke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VM-21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Decke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634001106" name="5dc14690-b8be-11f0-922b-2f8c90c6f11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29293019" name="5dc14690-b8be-11f0-922b-2f8c90c6f116.jpg"/>
                          <pic:cNvPicPr/>
                        </pic:nvPicPr>
                        <pic:blipFill>
                          <a:blip r:embed="rId3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478787988" name="61a20330-b8be-11f0-922b-2f8c90c6f11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120189975" name="61a20330-b8be-11f0-922b-2f8c90c6f116.jpg"/>
                          <pic:cNvPicPr/>
                        </pic:nvPicPr>
                        <pic:blipFill>
                          <a:blip r:embed="rId3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MaP-21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WHG. Küche / WC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VM-22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573947264" name="71fc42e0-b8be-11f0-922b-2f8c90c6f11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71637244" name="71fc42e0-b8be-11f0-922b-2f8c90c6f116.jpg"/>
                          <pic:cNvPicPr/>
                        </pic:nvPicPr>
                        <pic:blipFill>
                          <a:blip r:embed="rId4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518011409" name="761a2f90-b8be-11f0-922b-2f8c90c6f11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60384458" name="761a2f90-b8be-11f0-922b-2f8c90c6f116.jpg"/>
                          <pic:cNvPicPr/>
                        </pic:nvPicPr>
                        <pic:blipFill>
                          <a:blip r:embed="rId4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MaP-22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WHG. Küche / WC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VM-23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38000326" name="8154f110-b8be-11f0-922b-2f8c90c6f11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80351168" name="8154f110-b8be-11f0-922b-2f8c90c6f116.jpg"/>
                          <pic:cNvPicPr/>
                        </pic:nvPicPr>
                        <pic:blipFill>
                          <a:blip r:embed="rId4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70605577" name="86613560-b8be-11f0-922b-2f8c90c6f11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32281208" name="86613560-b8be-11f0-922b-2f8c90c6f116.jpg"/>
                          <pic:cNvPicPr/>
                        </pic:nvPicPr>
                        <pic:blipFill>
                          <a:blip r:embed="rId4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MaP-23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WHG. Wohnzimmer / Eingang / Treppenhaus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VM-24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424994632" name="c667bdf0-b8be-11f0-922b-2f8c90c6f11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86780102" name="c667bdf0-b8be-11f0-922b-2f8c90c6f116.jpg"/>
                          <pic:cNvPicPr/>
                        </pic:nvPicPr>
                        <pic:blipFill>
                          <a:blip r:embed="rId4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090798483" name="ca32a8a0-b8be-11f0-922b-2f8c90c6f11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12639270" name="ca32a8a0-b8be-11f0-922b-2f8c90c6f116.jpg"/>
                          <pic:cNvPicPr/>
                        </pic:nvPicPr>
                        <pic:blipFill>
                          <a:blip r:embed="rId4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MaP-24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WHG. Bad </w:t>
            </w:r>
          </w:p>
          <w:p>
            <w:pPr>
              <w:spacing w:before="0" w:after="0"/>
            </w:pPr>
            <w:r>
              <w:t>OG </w:t>
            </w:r>
          </w:p>
          <w:p>
            <w:pPr>
              <w:spacing w:before="0" w:after="0"/>
            </w:pPr>
            <w:r>
              <w:t>Decke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VM-25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Decke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404306675" name="5a51a5d0-b8bf-11f0-922b-2f8c90c6f11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49603216" name="5a51a5d0-b8bf-11f0-922b-2f8c90c6f116.jpg"/>
                          <pic:cNvPicPr/>
                        </pic:nvPicPr>
                        <pic:blipFill>
                          <a:blip r:embed="rId4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62727943" name="956e6630-b8bf-11f0-922b-2f8c90c6f11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68151308" name="956e6630-b8bf-11f0-922b-2f8c90c6f116.jpg"/>
                          <pic:cNvPicPr/>
                        </pic:nvPicPr>
                        <pic:blipFill>
                          <a:blip r:embed="rId4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MaP-25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WHG. Bad </w:t>
            </w:r>
          </w:p>
          <w:p>
            <w:pPr>
              <w:spacing w:before="0" w:after="0"/>
            </w:pPr>
            <w:r>
              <w:t>OG </w:t>
            </w:r>
          </w:p>
          <w:p>
            <w:pPr>
              <w:spacing w:before="0" w:after="0"/>
            </w:pPr>
            <w:r>
              <w:t>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VM-26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695946351" name="b2907000-b8bf-11f0-922b-2f8c90c6f11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17147148" name="b2907000-b8bf-11f0-922b-2f8c90c6f116.jpg"/>
                          <pic:cNvPicPr/>
                        </pic:nvPicPr>
                        <pic:blipFill>
                          <a:blip r:embed="rId4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663052986" name="b85d4530-b8bf-11f0-922b-2f8c90c6f11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0422705" name="b85d4530-b8bf-11f0-922b-2f8c90c6f116.jpg"/>
                          <pic:cNvPicPr/>
                        </pic:nvPicPr>
                        <pic:blipFill>
                          <a:blip r:embed="rId4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MaP-26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WHG. Bad </w:t>
            </w:r>
          </w:p>
          <w:p>
            <w:pPr>
              <w:spacing w:before="0" w:after="0"/>
            </w:pPr>
            <w:r>
              <w:t>OG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VM-27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803514033" name="c8a869b0-b8bf-11f0-922b-2f8c90c6f11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5265086" name="c8a869b0-b8bf-11f0-922b-2f8c90c6f116.jpg"/>
                          <pic:cNvPicPr/>
                        </pic:nvPicPr>
                        <pic:blipFill>
                          <a:blip r:embed="rId5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782349797" name="cb45f7f0-b8bf-11f0-922b-2f8c90c6f11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41951906" name="cb45f7f0-b8bf-11f0-922b-2f8c90c6f116.jpg"/>
                          <pic:cNvPicPr/>
                        </pic:nvPicPr>
                        <pic:blipFill>
                          <a:blip r:embed="rId5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MaP-27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WHG. Schlafzimmer </w:t>
            </w:r>
          </w:p>
          <w:p>
            <w:pPr>
              <w:spacing w:before="0" w:after="0"/>
            </w:pPr>
            <w:r>
              <w:t>OG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VM-28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712715180" name="0e22f910-b8c0-11f0-922b-2f8c90c6f11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26482317" name="0e22f910-b8c0-11f0-922b-2f8c90c6f116.jpg"/>
                          <pic:cNvPicPr/>
                        </pic:nvPicPr>
                        <pic:blipFill>
                          <a:blip r:embed="rId5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917831588" name="151a92a0-b8c0-11f0-922b-2f8c90c6f11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18627918" name="151a92a0-b8c0-11f0-922b-2f8c90c6f116.jpg"/>
                          <pic:cNvPicPr/>
                        </pic:nvPicPr>
                        <pic:blipFill>
                          <a:blip r:embed="rId5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MaP-28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WHG. Schlafzimmer </w:t>
            </w:r>
          </w:p>
          <w:p>
            <w:pPr>
              <w:spacing w:before="0" w:after="0"/>
            </w:pPr>
            <w:r>
              <w:t>OG </w:t>
            </w:r>
          </w:p>
          <w:p>
            <w:pPr>
              <w:spacing w:before="0" w:after="0"/>
            </w:pPr>
            <w:r>
              <w:t>Decke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VM-29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Decke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982886695" name="2684bbb0-b8c0-11f0-922b-2f8c90c6f11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73378855" name="2684bbb0-b8c0-11f0-922b-2f8c90c6f116.jpg"/>
                          <pic:cNvPicPr/>
                        </pic:nvPicPr>
                        <pic:blipFill>
                          <a:blip r:embed="rId5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013928218" name="29f9be30-b8c0-11f0-922b-2f8c90c6f11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47975041" name="29f9be30-b8c0-11f0-922b-2f8c90c6f116.jpg"/>
                          <pic:cNvPicPr/>
                        </pic:nvPicPr>
                        <pic:blipFill>
                          <a:blip r:embed="rId5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MaP-29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Sockelputz </w:t>
            </w:r>
          </w:p>
          <w:p>
            <w:pPr>
              <w:spacing w:before="0" w:after="0"/>
            </w:pPr>
            <w:r>
              <w:t>UG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VM-30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710679210" name="199305f0-b8c1-11f0-922b-2f8c90c6f11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58183185" name="199305f0-b8c1-11f0-922b-2f8c90c6f116.jpg"/>
                          <pic:cNvPicPr/>
                        </pic:nvPicPr>
                        <pic:blipFill>
                          <a:blip r:embed="rId5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882015665" name="1d941bd0-b8c1-11f0-922b-2f8c90c6f11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77258747" name="1d941bd0-b8c1-11f0-922b-2f8c90c6f116.jpg"/>
                          <pic:cNvPicPr/>
                        </pic:nvPicPr>
                        <pic:blipFill>
                          <a:blip r:embed="rId5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</w:tbl>
    <w:sectPr>
      <w:headerReference w:type="default" r:id="rId3"/>
      <w:footerReference w:type="default" r:id="rId58"/>
      <w:pgSz w:w="16838" w:h="11906" w:orient="landscape" w:code="9"/>
      <w:pgMar w:top="1440" w:right="1440" w:bottom="1440" w:left="1440"/>
    </w:sectPr>
  </w:body>
</w:document>
</file>

<file path=word/footer.xml><?xml version="1.0" encoding="utf-8"?>
<w:ftr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p>
    <w:pPr>
      <w:jc w:val="right"/>
    </w:pPr>
    <w:r>
      <w:t xml:space="preserve">S. </w:t>
    </w:r>
    <w:r>
      <w:fldChar w:fldCharType="begin"/>
      <w:instrText xml:space="preserve">PAGE</w:instrText>
      <w:fldChar w:fldCharType="separate"/>
      <w:fldChar w:fldCharType="end"/>
    </w:r>
    <w:r>
      <w:t> / </w:t>
    </w:r>
    <w:r>
      <w:fldChar w:fldCharType="begin"/>
      <w:instrText xml:space="preserve">NUMPAGES</w:instrText>
      <w:fldChar w:fldCharType="separate"/>
      <w:fldChar w:fldCharType="end"/>
    </w:r>
  </w:p>
</w:ftr>
</file>

<file path=word/header.xml><?xml version="1.0" encoding="utf-8"?>
<w:hdr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tbl>
    <w:tblPr>
      <w:tblStyle w:val="TableGrid"/>
      <w:tblW w:w="0" w:type="auto"/>
      <w:jc w:val="center"/>
      <w:tblBorders>
        <w:top w:val="none"/>
        <w:left w:val="none"/>
        <w:bottom w:val="none"/>
        <w:right w:val="none"/>
        <w:insideH w:val="none"/>
        <w:insideV w:val="none"/>
      </w:tblBorders>
      <w:tblLook w:val="04A0"/>
    </w:tblPr>
    <w:tblGrid>
      <w:gridCol w:w="4652"/>
      <w:gridCol w:w="4652"/>
      <w:gridCol w:w="4652"/>
    </w:tblGrid>
    <w:tr>
      <w:tc>
        <w:tcPr>
          <w:tcW w:w="4652" w:type="dxa"/>
          <w:tcMar>
            <w:top w:w="0" w:type="dxa"/>
            <w:left w:w="0" w:type="dxa"/>
            <w:bottom w:w="0" w:type="dxa"/>
            <w:right w:w="0" w:type="dxa"/>
          </w:tcMar>
        </w:tcPr>
        <w:p>
          <w:pPr>
            <w:jc w:val="left"/>
          </w:pPr>
          <w:r>
            <w:t>MFH. Dorfstrasse 14, 9300 Wittenbach</w:t>
          </w:r>
        </w:p>
        <w:p>
          <w:pPr>
            <w:spacing w:before="0" w:after="0"/>
          </w:pPr>
          <w:r>
            <w:t>552</w:t>
          </w:r>
        </w:p>
        <w:p>
          <w:r>
            <w:fldChar w:fldCharType="begin"/>
          </w:r>
          <w:r>
            <w:t xml:space="preserve">TIME \@ "DD.MM.YYYY"</w:t>
          </w:r>
          <w:r>
            <w:fldChar w:fldCharType="separate"/>
          </w:r>
          <w:r>
            <w:fldChar w:fldCharType="end"/>
          </w:r>
        </w:p>
      </w:tc>
      <w:tc>
        <w:tcPr>
          <w:tcW w:w="4652" w:type="dxa"/>
        </w:tcPr>
        <w:p>
          <w:pPr>
            <w:jc w:val="center"/>
          </w:pPr>
          <w:r>
            <w:rPr>
              <w:b w:val="true"/>
            </w:rPr>
            <w:t xml:space="preserve">Liste der Einzelproben</w:t>
          </w:r>
        </w:p>
      </w:tc>
      <w:tc>
        <w:tcPr>
          <w:tcW w:w="4652" w:type="dxa"/>
        </w:tcPr>
        <w:p>
          <w:pPr>
            <w:jc w:val="right"/>
          </w:pPr>
        </w:p>
      </w:tc>
    </w:tr>
  </w:tbl>
  <w:p>
    <w:r/>
  </w:p>
</w:hdr>
</file>

<file path=word/settings.xml><?xml version="1.0" encoding="utf-8"?>
<w:settings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 mc:Ignorable="">
  <w:compat>
    <w:compatSetting w:name="overrideTableStyleFontSizeAndJustification" w:uri="http://schemas.microsoft.com/office/word" w:val="1"/>
  </w:compat>
</w:settings>
</file>

<file path=word/styles.xml><?xml version="1.0" encoding="utf-8"?>
<w:styles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docDefaults>
    <w:rPrDefault>
      <w:rPr>
        <w:rFonts w:asciiTheme="minorHAnsi" w:hAnsiTheme="minorHAnsi" w:eastAsia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false" w:defUIPriority="99" w:defSemiHidden="true" w:defUnhideWhenUsed="true" w:defQFormat="false" w:count="267">
    <w:lsdException w:name="Normal" w:uiPriority="0" w:semiHidden="false" w:unhideWhenUsed="false" w:qFormat="true"/>
    <w:lsdException w:name="heading 1" w:uiPriority="9" w:semiHidden="false" w:unhideWhenUsed="false" w:qFormat="true"/>
    <w:lsdException w:name="heading 2" w:uiPriority="9" w:qFormat="true"/>
    <w:lsdException w:name="heading 3" w:uiPriority="9" w:qFormat="true"/>
    <w:lsdException w:name="heading 4" w:uiPriority="9" w:qFormat="true"/>
    <w:lsdException w:name="Title" w:uiPriority="10" w:semiHidden="false" w:unhideWhenUsed="false" w:qFormat="true"/>
    <w:lsdException w:name="Default Paragraph Font" w:uiPriority="1"/>
    <w:lsdException w:name="Subtitle" w:uiPriority="11" w:semiHidden="false" w:unhideWhenUsed="false" w:qFormat="true"/>
    <w:lsdException w:name="Emphasis" w:uiPriority="20" w:semiHidden="false" w:unhideWhenUsed="false" w:qFormat="true"/>
    <w:lsdException w:name="Table Grid" w:uiPriority="59" w:semiHidden="false" w:unhideWhenUsed="false"/>
  </w:latentStyles>
  <w:style w:type="paragraph" w:styleId="Normal" w:default="true">
    <w:name w:val="Normal"/>
    <w:qFormat/>
    <w:rsid w:val="004A3277"/>
    <w:rPr>
      <w:sz w:val="20"/>
      <w:szCs w:val="20"/>
    </w:rPr>
  </w:style>
  <w:style w:type="paragraph" w:styleId="Heading1">
    <w:name w:val="heading 1"/>
    <w:basedOn w:val="Normal"/>
    <w:next w:val="Normal"/>
    <w:link w:val="Heading1Char"/>
    <w:uiPriority w:val="9"/>
    <w:qFormat/>
    <w:rsid w:val="00841CD9"/>
    <w:pPr>
      <w:keepNext/>
      <w:keepLines/>
      <w:spacing w:before="480"/>
      <w:outlineLvl w:val="0"/>
    </w:pPr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841CD9"/>
    <w:pPr>
      <w:keepNext/>
      <w:keepLines/>
      <w:spacing w:before="200"/>
      <w:outlineLvl w:val="1"/>
    </w:pPr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41CD9"/>
    <w:pPr>
      <w:keepNext/>
      <w:keepLines/>
      <w:spacing w:before="200"/>
      <w:outlineLvl w:val="2"/>
    </w:pPr>
    <w:rPr>
      <w:rFonts w:asciiTheme="majorHAnsi" w:hAnsiTheme="majorHAnsi" w:eastAsiaTheme="majorEastAsia" w:cstheme="majorBidi"/>
      <w:b/>
      <w:bCs/>
      <w:color w:val="4F81BD" w:themeColor="accent1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841CD9"/>
    <w:pPr>
      <w:keepNext/>
      <w:keepLines/>
      <w:spacing w:before="200"/>
      <w:outlineLvl w:val="3"/>
    </w:pPr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character" w:styleId="DefaultParagraphFont" w:default="true">
    <w:name w:val="Default Paragraph Font"/>
    <w:uiPriority w:val="1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styleId="HeaderChar" w:customStyle="true">
    <w:name w:val="Header Char"/>
    <w:basedOn w:val="DefaultParagraphFont"/>
    <w:link w:val="Header"/>
    <w:uiPriority w:val="99"/>
    <w:rsid w:val="00841CD9"/>
  </w:style>
  <w:style w:type="character" w:styleId="Heading1Char" w:customStyle="true">
    <w:name w:val="Heading 1 Char"/>
    <w:basedOn w:val="DefaultParagraphFont"/>
    <w:link w:val="Heading1"/>
    <w:uiPriority w:val="9"/>
    <w:rsid w:val="00841CD9"/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character" w:styleId="Heading2Char" w:customStyle="true">
    <w:name w:val="Heading 2 Char"/>
    <w:basedOn w:val="DefaultParagraphFont"/>
    <w:link w:val="Heading2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character" w:styleId="Heading3Char" w:customStyle="true">
    <w:name w:val="Heading 3 Char"/>
    <w:basedOn w:val="DefaultParagraphFont"/>
    <w:link w:val="Heading3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</w:rPr>
  </w:style>
  <w:style w:type="character" w:styleId="Heading4Char" w:customStyle="true">
    <w:name w:val="Heading 4 Char"/>
    <w:basedOn w:val="DefaultParagraphFont"/>
    <w:link w:val="Heading4"/>
    <w:uiPriority w:val="9"/>
    <w:rsid w:val="00841CD9"/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paragraph" w:styleId="NormalIndent">
    <w:name w:val="Normal Indent"/>
    <w:basedOn w:val="Normal"/>
    <w:uiPriority w:val="99"/>
    <w:unhideWhenUsed/>
    <w:rsid w:val="00841CD9"/>
    <w:pPr>
      <w:ind w:left="720"/>
    </w:pPr>
  </w:style>
  <w:style w:type="paragraph" w:styleId="Subtitle">
    <w:name w:val="Subtitle"/>
    <w:basedOn w:val="Normal"/>
    <w:next w:val="Normal"/>
    <w:link w:val="SubtitleChar"/>
    <w:uiPriority w:val="11"/>
    <w:qFormat/>
    <w:rsid w:val="00841CD9"/>
    <w:pPr>
      <w:numPr>
        <w:ilvl w:val="1"/>
      </w:numPr>
      <w:ind w:left="86"/>
    </w:pPr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character" w:styleId="SubtitleChar" w:customStyle="true">
    <w:name w:val="Subtitle Char"/>
    <w:basedOn w:val="DefaultParagraphFont"/>
    <w:link w:val="Subtitle"/>
    <w:uiPriority w:val="11"/>
    <w:rsid w:val="00841CD9"/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paragraph" w:styleId="Title">
    <w:name w:val="Title"/>
    <w:basedOn w:val="Normal"/>
    <w:next w:val="Normal"/>
    <w:link w:val="TitleChar"/>
    <w:uiPriority w:val="10"/>
    <w:qFormat/>
    <w:rsid w:val="00841CD9"/>
    <w:pPr>
      <w:pBdr>
        <w:bottom w:val="single" w:color="4F81BD" w:themeColor="accent1" w:sz="8" w:space="4"/>
      </w:pBdr>
      <w:spacing w:after="300"/>
      <w:contextualSpacing/>
    </w:pPr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TitleChar" w:customStyle="true">
    <w:name w:val="Title Char"/>
    <w:basedOn w:val="DefaultParagraphFont"/>
    <w:link w:val="Title"/>
    <w:uiPriority w:val="10"/>
    <w:rsid w:val="00841CD9"/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Emphasis">
    <w:name w:val="Emphasis"/>
    <w:basedOn w:val="DefaultParagraphFont"/>
    <w:uiPriority w:val="20"/>
    <w:qFormat/>
    <w:rsid w:val="00D1197D"/>
    <w:rPr>
      <w:i/>
      <w:iCs/>
    </w:rPr>
  </w:style>
  <w:style w:type="character" w:styleId="Hyperlink">
    <w:name w:val="Hyperlink"/>
    <w:basedOn w:val="DefaultParagraphFont"/>
    <w:uiPriority w:val="99"/>
    <w:unhideWhenUsed/>
    <w:rPr>
      <w:color w:val="0000FF" w:themeColor="hyperlink"/>
      <w:u w:val="single"/>
    </w:rPr>
  </w:style>
  <w:style w:type="table" w:styleId="TableGrid">
    <w:name w:val="Table Grid"/>
    <w:basedOn w:val="TableNormal"/>
    <w:uiPriority w:val="59"/>
    <w:pPr>
      <w:spacing w:after="0" w:line="240" w:lineRule="auto"/>
    </w:pPr>
    <w:tblPr>
      <w:tblInd w:w="0" w:type="dxa"/>
      <w:tblBorders>
        <w:top w:val="single" w:color="000000" w:themeColor="text1" w:sz="4" w:space="0"/>
        <w:left w:val="single" w:color="000000" w:themeColor="text1" w:sz="4" w:space="0"/>
        <w:bottom w:val="single" w:color="000000" w:themeColor="text1" w:sz="4" w:space="0"/>
        <w:right w:val="single" w:color="000000" w:themeColor="text1" w:sz="4" w:space="0"/>
        <w:insideH w:val="single" w:color="000000" w:themeColor="text1" w:sz="4" w:space="0"/>
        <w:insideV w:val="single" w:color="000000" w:themeColor="text1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TableNormal" w:default="tru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paragraph" w:styleId="Caption">
    <w:name w:val="caption"/>
    <w:basedOn w:val="Normal"/>
    <w:next w:val="Normal"/>
    <w:uiPriority w:val="35"/>
    <w:semiHidden/>
    <w:unhideWhenUsed/>
    <w:qFormat/>
    <w:rsid w:val="007109C0"/>
    <w:pPr>
      <w:spacing w:line="240" w:lineRule="auto"/>
    </w:pPr>
    <w:rPr>
      <w:b/>
      <w:bCs/>
      <w:color w:val="4F81BD" w:themeColor="accent1"/>
      <w:sz w:val="18"/>
      <w:szCs w:val="18"/>
    </w:rPr>
  </w:style>
</w:styles>
</file>

<file path=word/_rels/document.xml.rels><?xml version="1.0" encoding="UTF-8" standalone="yes"?>
<Relationships xmlns="http://schemas.openxmlformats.org/package/2006/relationships">
    <Relationship Target="styles.xml" Type="http://schemas.openxmlformats.org/officeDocument/2006/relationships/styles" Id="rId1"/>
    <Relationship Target="settings.xml" Type="http://schemas.openxmlformats.org/officeDocument/2006/relationships/settings" Id="rId2"/>
    <Relationship Target="header.xml" Type="http://schemas.openxmlformats.org/officeDocument/2006/relationships/header" Id="rId3"/>
    <Relationship Target="media/document_image_rId4.jpeg" Type="http://schemas.openxmlformats.org/officeDocument/2006/relationships/image" Id="rId4"/>
    <Relationship Target="media/document_image_rId5.jpeg" Type="http://schemas.openxmlformats.org/officeDocument/2006/relationships/image" Id="rId5"/>
    <Relationship Target="media/document_image_rId6.jpeg" Type="http://schemas.openxmlformats.org/officeDocument/2006/relationships/image" Id="rId6"/>
    <Relationship Target="media/document_image_rId7.jpeg" Type="http://schemas.openxmlformats.org/officeDocument/2006/relationships/image" Id="rId7"/>
    <Relationship Target="media/document_image_rId8.jpeg" Type="http://schemas.openxmlformats.org/officeDocument/2006/relationships/image" Id="rId8"/>
    <Relationship Target="media/document_image_rId9.jpeg" Type="http://schemas.openxmlformats.org/officeDocument/2006/relationships/image" Id="rId9"/>
    <Relationship Target="media/document_image_rId10.jpeg" Type="http://schemas.openxmlformats.org/officeDocument/2006/relationships/image" Id="rId10"/>
    <Relationship Target="media/document_image_rId11.jpeg" Type="http://schemas.openxmlformats.org/officeDocument/2006/relationships/image" Id="rId11"/>
    <Relationship Target="media/document_image_rId12.jpeg" Type="http://schemas.openxmlformats.org/officeDocument/2006/relationships/image" Id="rId12"/>
    <Relationship Target="media/document_image_rId13.jpeg" Type="http://schemas.openxmlformats.org/officeDocument/2006/relationships/image" Id="rId13"/>
    <Relationship Target="media/document_image_rId14.jpeg" Type="http://schemas.openxmlformats.org/officeDocument/2006/relationships/image" Id="rId14"/>
    <Relationship Target="media/document_image_rId15.jpeg" Type="http://schemas.openxmlformats.org/officeDocument/2006/relationships/image" Id="rId15"/>
    <Relationship Target="media/document_image_rId16.jpeg" Type="http://schemas.openxmlformats.org/officeDocument/2006/relationships/image" Id="rId16"/>
    <Relationship Target="media/document_image_rId17.jpeg" Type="http://schemas.openxmlformats.org/officeDocument/2006/relationships/image" Id="rId17"/>
    <Relationship Target="media/document_image_rId18.jpeg" Type="http://schemas.openxmlformats.org/officeDocument/2006/relationships/image" Id="rId18"/>
    <Relationship Target="media/document_image_rId19.jpeg" Type="http://schemas.openxmlformats.org/officeDocument/2006/relationships/image" Id="rId19"/>
    <Relationship Target="media/document_image_rId20.jpeg" Type="http://schemas.openxmlformats.org/officeDocument/2006/relationships/image" Id="rId20"/>
    <Relationship Target="media/document_image_rId21.jpeg" Type="http://schemas.openxmlformats.org/officeDocument/2006/relationships/image" Id="rId21"/>
    <Relationship Target="media/document_image_rId22.jpeg" Type="http://schemas.openxmlformats.org/officeDocument/2006/relationships/image" Id="rId22"/>
    <Relationship Target="media/document_image_rId23.jpeg" Type="http://schemas.openxmlformats.org/officeDocument/2006/relationships/image" Id="rId23"/>
    <Relationship Target="media/document_image_rId24.jpeg" Type="http://schemas.openxmlformats.org/officeDocument/2006/relationships/image" Id="rId24"/>
    <Relationship Target="media/document_image_rId25.jpeg" Type="http://schemas.openxmlformats.org/officeDocument/2006/relationships/image" Id="rId25"/>
    <Relationship Target="media/document_image_rId26.jpeg" Type="http://schemas.openxmlformats.org/officeDocument/2006/relationships/image" Id="rId26"/>
    <Relationship Target="media/document_image_rId27.jpeg" Type="http://schemas.openxmlformats.org/officeDocument/2006/relationships/image" Id="rId27"/>
    <Relationship Target="media/document_image_rId28.jpeg" Type="http://schemas.openxmlformats.org/officeDocument/2006/relationships/image" Id="rId28"/>
    <Relationship Target="media/document_image_rId29.jpeg" Type="http://schemas.openxmlformats.org/officeDocument/2006/relationships/image" Id="rId29"/>
    <Relationship Target="media/document_image_rId30.jpeg" Type="http://schemas.openxmlformats.org/officeDocument/2006/relationships/image" Id="rId30"/>
    <Relationship Target="media/document_image_rId31.jpeg" Type="http://schemas.openxmlformats.org/officeDocument/2006/relationships/image" Id="rId31"/>
    <Relationship Target="media/document_image_rId32.jpeg" Type="http://schemas.openxmlformats.org/officeDocument/2006/relationships/image" Id="rId32"/>
    <Relationship Target="media/document_image_rId33.jpeg" Type="http://schemas.openxmlformats.org/officeDocument/2006/relationships/image" Id="rId33"/>
    <Relationship Target="media/document_image_rId34.jpeg" Type="http://schemas.openxmlformats.org/officeDocument/2006/relationships/image" Id="rId34"/>
    <Relationship Target="media/document_image_rId35.jpeg" Type="http://schemas.openxmlformats.org/officeDocument/2006/relationships/image" Id="rId35"/>
    <Relationship Target="media/document_image_rId36.jpeg" Type="http://schemas.openxmlformats.org/officeDocument/2006/relationships/image" Id="rId36"/>
    <Relationship Target="media/document_image_rId37.jpeg" Type="http://schemas.openxmlformats.org/officeDocument/2006/relationships/image" Id="rId37"/>
    <Relationship Target="media/document_image_rId38.jpeg" Type="http://schemas.openxmlformats.org/officeDocument/2006/relationships/image" Id="rId38"/>
    <Relationship Target="media/document_image_rId39.jpeg" Type="http://schemas.openxmlformats.org/officeDocument/2006/relationships/image" Id="rId39"/>
    <Relationship Target="media/document_image_rId40.jpeg" Type="http://schemas.openxmlformats.org/officeDocument/2006/relationships/image" Id="rId40"/>
    <Relationship Target="media/document_image_rId41.jpeg" Type="http://schemas.openxmlformats.org/officeDocument/2006/relationships/image" Id="rId41"/>
    <Relationship Target="media/document_image_rId42.jpeg" Type="http://schemas.openxmlformats.org/officeDocument/2006/relationships/image" Id="rId42"/>
    <Relationship Target="media/document_image_rId43.jpeg" Type="http://schemas.openxmlformats.org/officeDocument/2006/relationships/image" Id="rId43"/>
    <Relationship Target="media/document_image_rId44.jpeg" Type="http://schemas.openxmlformats.org/officeDocument/2006/relationships/image" Id="rId44"/>
    <Relationship Target="media/document_image_rId45.jpeg" Type="http://schemas.openxmlformats.org/officeDocument/2006/relationships/image" Id="rId45"/>
    <Relationship Target="media/document_image_rId46.jpeg" Type="http://schemas.openxmlformats.org/officeDocument/2006/relationships/image" Id="rId46"/>
    <Relationship Target="media/document_image_rId47.jpeg" Type="http://schemas.openxmlformats.org/officeDocument/2006/relationships/image" Id="rId47"/>
    <Relationship Target="media/document_image_rId48.jpeg" Type="http://schemas.openxmlformats.org/officeDocument/2006/relationships/image" Id="rId48"/>
    <Relationship Target="media/document_image_rId49.jpeg" Type="http://schemas.openxmlformats.org/officeDocument/2006/relationships/image" Id="rId49"/>
    <Relationship Target="media/document_image_rId50.jpeg" Type="http://schemas.openxmlformats.org/officeDocument/2006/relationships/image" Id="rId50"/>
    <Relationship Target="media/document_image_rId51.jpeg" Type="http://schemas.openxmlformats.org/officeDocument/2006/relationships/image" Id="rId51"/>
    <Relationship Target="media/document_image_rId52.jpeg" Type="http://schemas.openxmlformats.org/officeDocument/2006/relationships/image" Id="rId52"/>
    <Relationship Target="media/document_image_rId53.jpeg" Type="http://schemas.openxmlformats.org/officeDocument/2006/relationships/image" Id="rId53"/>
    <Relationship Target="media/document_image_rId54.jpeg" Type="http://schemas.openxmlformats.org/officeDocument/2006/relationships/image" Id="rId54"/>
    <Relationship Target="media/document_image_rId55.jpeg" Type="http://schemas.openxmlformats.org/officeDocument/2006/relationships/image" Id="rId55"/>
    <Relationship Target="media/document_image_rId56.jpeg" Type="http://schemas.openxmlformats.org/officeDocument/2006/relationships/image" Id="rId56"/>
    <Relationship Target="media/document_image_rId57.jpeg" Type="http://schemas.openxmlformats.org/officeDocument/2006/relationships/image" Id="rId57"/>
    <Relationship Target="footer.xml" Type="http://schemas.openxmlformats.org/officeDocument/2006/relationships/footer" Id="rId58"/>
</Relationships>

</file>

<file path=docProps/app.xml><?xml version="1.0" encoding="utf-8"?>
<properties:Properties xmlns:properties="http://schemas.openxmlformats.org/officeDocument/2006/extended-properties" xmlns:vt="http://schemas.openxmlformats.org/officeDocument/2006/docPropsVTypes"/>
</file>

<file path=docProps/core.xml><?xml version="1.0" encoding="utf-8"?>
<cp:coreProperties xmlns:cp="http://schemas.openxmlformats.org/package/2006/metadata/core-properties" xmlns:dcterms="http://purl.org/dc/terms/" xmlns:dc="http://purl.org/dc/elements/1.1/"/>
</file>