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Override ContentType="application/vnd.openxmlformats-officedocument.extended-properties+xml" PartName="/docProps/app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wordprocessingml.footer+xml" PartName="/word/footer.xml"/>
  <Override ContentType="application/vnd.openxmlformats-officedocument.wordprocessingml.header+xml" PartName="/word/header.xml"/>
  <Override ContentType="application/vnd.openxmlformats-officedocument.wordprocessingml.settings+xml" PartName="/word/settings.xml"/>
  <Override ContentType="application/vnd.openxmlformats-officedocument.wordprocessingml.styles+xml" PartName="/word/styles.xml"/>
</Types>
</file>

<file path=_rels/.rels><?xml version="1.0" encoding="UTF-8" standalone="yes"?>
<Relationships xmlns="http://schemas.openxmlformats.org/package/2006/relationships">
    <Relationship Target="word/document.xml" Type="http://schemas.openxmlformats.org/officeDocument/2006/relationships/officeDocument" Id="rId1"/>
    <Relationship Target="docProps/core.xml" Type="http://schemas.openxmlformats.org/package/2006/relationships/metadata/core-properties" Id="rId2"/>
    <Relationship Target="docProps/app.xml" Type="http://schemas.openxmlformats.org/officeDocument/2006/relationships/extended-properties" Id="rId3"/>
</Relationships>

</file>

<file path=word/document.xml><?xml version="1.0" encoding="utf-8"?>
<w:document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body>
    <!-- Created by docx4j 11.4.8 (Apache licensed) using REFERENCE JAXB in Microsoft Java 11.0.26 on Windows Server 2022 -->
    <w:tbl>
      <w:tblPr>
        <w:tblStyle w:val="TableGrid"/>
        <w:tblW w:w="13958" w:type="dxa"/>
        <w:jc w:val="center"/>
        <w:tblLook w:val="04A0"/>
      </w:tblPr>
      <w:tblGrid>
        <w:gridCol w:w="1994"/>
        <w:gridCol w:w="1994"/>
        <w:gridCol w:w="1994"/>
        <w:gridCol w:w="1994"/>
        <w:gridCol w:w="1994"/>
        <w:gridCol w:w="1994"/>
        <w:gridCol w:w="1994"/>
      </w:tblGrid>
      <w:tr>
        <w:trPr>
          <w:tblHeader w:val="true"/>
        </w:trPr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Bezeichnung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Fundort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Verdachtsmoment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Bemerkung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Überblick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Detail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Ergebnis Analytik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Gesamtes Haus </w:t>
            </w:r>
          </w:p>
          <w:p>
            <w:pPr>
              <w:spacing w:before="0" w:after="0"/>
            </w:pPr>
            <w:r>
              <w:t>UG - DG </w:t>
            </w:r>
          </w:p>
          <w:p>
            <w:pPr>
              <w:spacing w:before="0" w:after="0"/>
            </w:pPr>
            <w:r>
              <w:t>Rohrbandage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</w:t>
            </w:r>
          </w:p>
          <w:p>
            <w:pPr>
              <w:spacing w:before="0" w:after="0"/>
            </w:pPr>
            <w:r>
              <w:t>technisches Textil</w:t>
            </w:r>
          </w:p>
          <w:p>
            <w:pPr>
              <w:spacing w:before="0" w:after="0"/>
            </w:pPr>
            <w:r>
              <w:t>Rohrummantellung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873870776" name="567470a0-b888-11f0-bd88-21346603dccd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63688886" name="567470a0-b888-11f0-bd88-21346603dccd.jpg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165169971" name="5a8b5870-b888-11f0-bd88-21346603dccd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57235830" name="5a8b5870-b888-11f0-bd88-21346603dccd.jpg"/>
                          <pic:cNvPicPr/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MaP-2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Waschküche </w:t>
            </w:r>
          </w:p>
          <w:p>
            <w:pPr>
              <w:spacing w:before="0" w:after="0"/>
            </w:pPr>
            <w:r>
              <w:t>UG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VM-5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962723644" name="508d4030-b889-11f0-bd88-21346603dccd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929393941" name="508d4030-b889-11f0-bd88-21346603dccd.jpg"/>
                          <pic:cNvPicPr/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574339013" name="57907280-b889-11f0-bd88-21346603dccd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575576297" name="57907280-b889-11f0-bd88-21346603dccd.jpg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MaP-3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Waschküche </w:t>
            </w:r>
          </w:p>
          <w:p>
            <w:pPr>
              <w:spacing w:before="0" w:after="0"/>
            </w:pPr>
            <w:r>
              <w:t>UG </w:t>
            </w:r>
          </w:p>
          <w:p>
            <w:pPr>
              <w:spacing w:before="0" w:after="0"/>
            </w:pPr>
            <w:r>
              <w:t>Decke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VM-6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Decke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217689300" name="66ddfd20-b889-11f0-bd88-21346603dccd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43192180" name="66ddfd20-b889-11f0-bd88-21346603dccd.jpg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587452107" name="6b77a980-b889-11f0-bd88-21346603dccd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14331080" name="6b77a980-b889-11f0-bd88-21346603dccd.jpg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MaP-4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Gang / Treppenhaus </w:t>
            </w:r>
          </w:p>
          <w:p>
            <w:pPr>
              <w:spacing w:before="0" w:after="0"/>
            </w:pPr>
            <w:r>
              <w:t>UG- DG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VM-7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70222841" name="ab07c990-b889-11f0-bd88-21346603dccd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582630346" name="ab07c990-b889-11f0-bd88-21346603dccd.jpg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754696667" name="b268ac40-b889-11f0-bd88-21346603dccd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620928178" name="b268ac40-b889-11f0-bd88-21346603dccd.jpg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MaP-5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Gang / Treppenhaus </w:t>
            </w:r>
          </w:p>
          <w:p>
            <w:pPr>
              <w:spacing w:before="0" w:after="0"/>
            </w:pPr>
            <w:r>
              <w:t>UG- DG </w:t>
            </w:r>
          </w:p>
          <w:p>
            <w:pPr>
              <w:spacing w:before="0" w:after="0"/>
            </w:pPr>
            <w:r>
              <w:t>Decke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VM-8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Decke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76803777" name="e12f9e30-b889-11f0-bd88-21346603dccd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48984027" name="e12f9e30-b889-11f0-bd88-21346603dccd.jpg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521931368" name="e82fea50-b889-11f0-bd88-21346603dccd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424180595" name="e82fea50-b889-11f0-bd88-21346603dccd.jpg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MaP-6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WC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Wand / Decke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VM-10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Decke / 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395255153" name="cffff0a0-b88a-11f0-bd88-21346603dccd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20175458" name="cffff0a0-b88a-11f0-bd88-21346603dccd.jpg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880594856" name="d4c25ab0-b88a-11f0-bd88-21346603dccd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84325183" name="d4c25ab0-b88a-11f0-bd88-21346603dccd.jpg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MaP-7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Bad </w:t>
            </w:r>
          </w:p>
          <w:p>
            <w:pPr>
              <w:spacing w:before="0" w:after="0"/>
            </w:pPr>
            <w:r>
              <w:t>EG -OG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VM-11</w:t>
            </w:r>
          </w:p>
          <w:p>
            <w:pPr>
              <w:spacing w:before="0" w:after="0"/>
            </w:pPr>
            <w:r>
              <w:t>Plattenkleber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928000041" name="de024120-b88b-11f0-bd88-21346603dccd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254534619" name="de024120-b88b-11f0-bd88-21346603dccd.jpg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848134806" name="e469f6c0-b88b-11f0-bd88-21346603dccd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501082762" name="e469f6c0-b88b-11f0-bd88-21346603dccd.jpg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MaP-8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Bad / Küche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Boden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VM-12</w:t>
            </w:r>
          </w:p>
          <w:p>
            <w:pPr>
              <w:spacing w:before="0" w:after="0"/>
            </w:pPr>
            <w:r>
              <w:t>(elastische) Bodenbeläge</w:t>
            </w:r>
          </w:p>
          <w:p>
            <w:pPr>
              <w:spacing w:before="0" w:after="0"/>
            </w:pPr>
            <w:r>
              <w:t>Boden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408305597" name="f5a3e810-b88b-11f0-bd88-21346603dccd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693002986" name="f5a3e810-b88b-11f0-bd88-21346603dccd.jpg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408415251" name="fad3b9f0-b88b-11f0-bd88-21346603dccd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534036871" name="fad3b9f0-b88b-11f0-bd88-21346603dccd.jpg"/>
                          <pic:cNvPicPr/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MaP-9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Bad / Küche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VM-13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731200165" name="0bb3a460-b88c-11f0-bd88-21346603dccd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948428139" name="0bb3a460-b88c-11f0-bd88-21346603dccd.jpg"/>
                          <pic:cNvPicPr/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894082856" name="110cd030-b88c-11f0-bd88-21346603dccd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77823546" name="110cd030-b88c-11f0-bd88-21346603dccd.jpg"/>
                          <pic:cNvPicPr/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MaP-10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Bad / Küche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Decke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VM-14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Decke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611689738" name="24f76290-b88c-11f0-bd88-21346603dccd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67803415" name="24f76290-b88c-11f0-bd88-21346603dccd.jpg"/>
                          <pic:cNvPicPr/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666864998" name="309b9440-b88c-11f0-bd88-21346603dccd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41716540" name="309b9440-b88c-11f0-bd88-21346603dccd.jpg"/>
                          <pic:cNvPicPr/>
                        </pic:nvPicPr>
                        <pic:blipFill>
                          <a:blip r:embed="rId2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MaP-11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Wohnzimmer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538082560" name="e04f4190-b88f-11f0-bd88-21346603dccd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14372559" name="e04f4190-b88f-11f0-bd88-21346603dccd.jpg"/>
                          <pic:cNvPicPr/>
                        </pic:nvPicPr>
                        <pic:blipFill>
                          <a:blip r:embed="rId2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379722607" name="e3f677a0-b88f-11f0-bd88-21346603dccd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76765963" name="e3f677a0-b88f-11f0-bd88-21346603dccd.jpg"/>
                          <pic:cNvPicPr/>
                        </pic:nvPicPr>
                        <pic:blipFill>
                          <a:blip r:embed="rId2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MaP-12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Schlafzimmer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Decke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VM-16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Decke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267320787" name="f990b5d0-b88f-11f0-bd88-21346603dccd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364496264" name="f990b5d0-b88f-11f0-bd88-21346603dccd.jpg"/>
                          <pic:cNvPicPr/>
                        </pic:nvPicPr>
                        <pic:blipFill>
                          <a:blip r:embed="rId2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100121997" name="fdf76b50-b88f-11f0-bd88-21346603dccd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644549643" name="fdf76b50-b88f-11f0-bd88-21346603dccd.jpg"/>
                          <pic:cNvPicPr/>
                        </pic:nvPicPr>
                        <pic:blipFill>
                          <a:blip r:embed="rId2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MaP-13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WC </w:t>
            </w:r>
          </w:p>
          <w:p>
            <w:pPr>
              <w:spacing w:before="0" w:after="0"/>
            </w:pPr>
            <w:r>
              <w:t>OG </w:t>
            </w:r>
          </w:p>
          <w:p>
            <w:pPr>
              <w:spacing w:before="0" w:after="0"/>
            </w:pPr>
            <w:r>
              <w:t>Wand / Decke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VM-17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Decke / 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423211130" name="21ff0d50-b890-11f0-bd88-21346603dccd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82140372" name="21ff0d50-b890-11f0-bd88-21346603dccd.jpg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886467199" name="27153cb0-b890-11f0-bd88-21346603dccd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50468893" name="27153cb0-b890-11f0-bd88-21346603dccd.jpg"/>
                          <pic:cNvPicPr/>
                        </pic:nvPicPr>
                        <pic:blipFill>
                          <a:blip r:embed="rId2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MaP-14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Bad / Küche </w:t>
            </w:r>
          </w:p>
          <w:p>
            <w:pPr>
              <w:spacing w:before="0" w:after="0"/>
            </w:pPr>
            <w:r>
              <w:t>OG </w:t>
            </w:r>
          </w:p>
          <w:p>
            <w:pPr>
              <w:spacing w:before="0" w:after="0"/>
            </w:pPr>
            <w:r>
              <w:t>Boden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VM-20</w:t>
            </w:r>
          </w:p>
          <w:p>
            <w:pPr>
              <w:spacing w:before="0" w:after="0"/>
            </w:pPr>
            <w:r>
              <w:t>(elastische) Bodenbeläge</w:t>
            </w:r>
          </w:p>
          <w:p>
            <w:pPr>
              <w:spacing w:before="0" w:after="0"/>
            </w:pPr>
            <w:r>
              <w:t>Boden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715752233" name="ca5d82a0-b891-11f0-bd88-21346603dccd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11574281" name="ca5d82a0-b891-11f0-bd88-21346603dccd.jpg"/>
                          <pic:cNvPicPr/>
                        </pic:nvPicPr>
                        <pic:blipFill>
                          <a:blip r:embed="rId3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678799445" name="d1babbd0-b891-11f0-bd88-21346603dccd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92411867" name="d1babbd0-b891-11f0-bd88-21346603dccd.jpg"/>
                          <pic:cNvPicPr/>
                        </pic:nvPicPr>
                        <pic:blipFill>
                          <a:blip r:embed="rId3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MaP-15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Küche </w:t>
            </w:r>
          </w:p>
          <w:p>
            <w:pPr>
              <w:spacing w:before="0" w:after="0"/>
            </w:pPr>
            <w:r>
              <w:t>OG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VM-21</w:t>
            </w:r>
          </w:p>
          <w:p>
            <w:pPr>
              <w:spacing w:before="0" w:after="0"/>
            </w:pPr>
            <w:r>
              <w:t>Plattenkleber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326861314" name="e7b828a0-b891-11f0-bd88-21346603dccd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424909584" name="e7b828a0-b891-11f0-bd88-21346603dccd.jpg"/>
                          <pic:cNvPicPr/>
                        </pic:nvPicPr>
                        <pic:blipFill>
                          <a:blip r:embed="rId3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445996913" name="f1a35fb0-b891-11f0-bd88-21346603dccd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40537453" name="f1a35fb0-b891-11f0-bd88-21346603dccd.jpg"/>
                          <pic:cNvPicPr/>
                        </pic:nvPicPr>
                        <pic:blipFill>
                          <a:blip r:embed="rId3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MaP-16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Bad / Küche </w:t>
            </w:r>
          </w:p>
          <w:p>
            <w:pPr>
              <w:spacing w:before="0" w:after="0"/>
            </w:pPr>
            <w:r>
              <w:t>OG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VM-22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791171819" name="05f34390-b892-11f0-bd88-21346603dccd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213375948" name="05f34390-b892-11f0-bd88-21346603dccd.jpg"/>
                          <pic:cNvPicPr/>
                        </pic:nvPicPr>
                        <pic:blipFill>
                          <a:blip r:embed="rId3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056353709" name="0c450030-b892-11f0-bd88-21346603dccd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926885131" name="0c450030-b892-11f0-bd88-21346603dccd.jpg"/>
                          <pic:cNvPicPr/>
                        </pic:nvPicPr>
                        <pic:blipFill>
                          <a:blip r:embed="rId3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MaP-17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Bad / Küche </w:t>
            </w:r>
          </w:p>
          <w:p>
            <w:pPr>
              <w:spacing w:before="0" w:after="0"/>
            </w:pPr>
            <w:r>
              <w:t>OG </w:t>
            </w:r>
          </w:p>
          <w:p>
            <w:pPr>
              <w:spacing w:before="0" w:after="0"/>
            </w:pPr>
            <w:r>
              <w:t>Decke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VM-23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Decke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687840378" name="17ed2980-b892-11f0-bd88-21346603dccd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520376100" name="17ed2980-b892-11f0-bd88-21346603dccd.jpg"/>
                          <pic:cNvPicPr/>
                        </pic:nvPicPr>
                        <pic:blipFill>
                          <a:blip r:embed="rId3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678149531" name="1bddc4a0-b892-11f0-bd88-21346603dccd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75542287" name="1bddc4a0-b892-11f0-bd88-21346603dccd.jpg"/>
                          <pic:cNvPicPr/>
                        </pic:nvPicPr>
                        <pic:blipFill>
                          <a:blip r:embed="rId3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MaP-18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Gesamtes Haus </w:t>
            </w:r>
          </w:p>
          <w:p>
            <w:pPr>
              <w:spacing w:before="0" w:after="0"/>
            </w:pPr>
            <w:r>
              <w:t>UG - DG </w:t>
            </w:r>
          </w:p>
          <w:p>
            <w:pPr>
              <w:spacing w:before="0" w:after="0"/>
            </w:pPr>
            <w:r>
              <w:t>Bodenschüttung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VM-25</w:t>
            </w:r>
          </w:p>
          <w:p>
            <w:pPr>
              <w:spacing w:before="0" w:after="0"/>
            </w:pPr>
            <w:r>
              <w:t>Bodenschüttung </w:t>
            </w:r>
          </w:p>
          <w:p>
            <w:pPr>
              <w:spacing w:before="0" w:after="0"/>
            </w:pPr>
            <w:r>
              <w:t>Boden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918710797" name="ddb0e8a0-b892-11f0-bd88-21346603dccd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30320047" name="ddb0e8a0-b892-11f0-bd88-21346603dccd.jpg"/>
                          <pic:cNvPicPr/>
                        </pic:nvPicPr>
                        <pic:blipFill>
                          <a:blip r:embed="rId3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7732711" name="e1eb36f0-b892-11f0-bd88-21346603dccd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484847541" name="e1eb36f0-b892-11f0-bd88-21346603dccd.jpg"/>
                          <pic:cNvPicPr/>
                        </pic:nvPicPr>
                        <pic:blipFill>
                          <a:blip r:embed="rId3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MaP-19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Wohnzimmer </w:t>
            </w:r>
          </w:p>
          <w:p>
            <w:pPr>
              <w:spacing w:before="0" w:after="0"/>
            </w:pPr>
            <w:r>
              <w:t>OG </w:t>
            </w:r>
          </w:p>
          <w:p>
            <w:pPr>
              <w:spacing w:before="0" w:after="0"/>
            </w:pPr>
            <w:r>
              <w:t>Decke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VM-26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Decke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990311671" name="98540880-b894-11f0-bd88-21346603dccd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202506491" name="98540880-b894-11f0-bd88-21346603dccd.jpg"/>
                          <pic:cNvPicPr/>
                        </pic:nvPicPr>
                        <pic:blipFill>
                          <a:blip r:embed="rId4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065880281" name="9c4a48f0-b894-11f0-bd88-21346603dccd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71753587" name="9c4a48f0-b894-11f0-bd88-21346603dccd.jpg"/>
                          <pic:cNvPicPr/>
                        </pic:nvPicPr>
                        <pic:blipFill>
                          <a:blip r:embed="rId4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MaP-20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Wohnzimmer </w:t>
            </w:r>
          </w:p>
          <w:p>
            <w:pPr>
              <w:spacing w:before="0" w:after="0"/>
            </w:pPr>
            <w:r>
              <w:t>OG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VM-27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316320469" name="a9879130-b894-11f0-bd88-21346603dccd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55331962" name="a9879130-b894-11f0-bd88-21346603dccd.jpg"/>
                          <pic:cNvPicPr/>
                        </pic:nvPicPr>
                        <pic:blipFill>
                          <a:blip r:embed="rId4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638841335" name="ad010080-b894-11f0-bd88-21346603dccd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43656943" name="ad010080-b894-11f0-bd88-21346603dccd.jpg"/>
                          <pic:cNvPicPr/>
                        </pic:nvPicPr>
                        <pic:blipFill>
                          <a:blip r:embed="rId4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MaP-21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Schlafzimmer </w:t>
            </w:r>
          </w:p>
          <w:p>
            <w:pPr>
              <w:spacing w:before="0" w:after="0"/>
            </w:pPr>
            <w:r>
              <w:t>OG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VM-28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144606974" name="0020c1b0-b895-11f0-bd88-21346603dccd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142041866" name="0020c1b0-b895-11f0-bd88-21346603dccd.jpg"/>
                          <pic:cNvPicPr/>
                        </pic:nvPicPr>
                        <pic:blipFill>
                          <a:blip r:embed="rId4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456798151" name="0956b280-b895-11f0-bd88-21346603dccd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576699042" name="0956b280-b895-11f0-bd88-21346603dccd.jpg"/>
                          <pic:cNvPicPr/>
                        </pic:nvPicPr>
                        <pic:blipFill>
                          <a:blip r:embed="rId4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MaP-22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Schlafzimmer </w:t>
            </w:r>
          </w:p>
          <w:p>
            <w:pPr>
              <w:spacing w:before="0" w:after="0"/>
            </w:pPr>
            <w:r>
              <w:t>OG </w:t>
            </w:r>
          </w:p>
          <w:p>
            <w:pPr>
              <w:spacing w:before="0" w:after="0"/>
            </w:pPr>
            <w:r>
              <w:t>Decke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VM-29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Decke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4144920" name="1429b180-b895-11f0-bd88-21346603dccd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68942880" name="1429b180-b895-11f0-bd88-21346603dccd.jpg"/>
                          <pic:cNvPicPr/>
                        </pic:nvPicPr>
                        <pic:blipFill>
                          <a:blip r:embed="rId4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173514162" name="186f2360-b895-11f0-bd88-21346603dccd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74289671" name="186f2360-b895-11f0-bd88-21346603dccd.jpg"/>
                          <pic:cNvPicPr/>
                        </pic:nvPicPr>
                        <pic:blipFill>
                          <a:blip r:embed="rId4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MaP-23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WC </w:t>
            </w:r>
          </w:p>
          <w:p>
            <w:pPr>
              <w:spacing w:before="0" w:after="0"/>
            </w:pPr>
            <w:r>
              <w:t>DG </w:t>
            </w:r>
          </w:p>
          <w:p>
            <w:pPr>
              <w:spacing w:before="0" w:after="0"/>
            </w:pPr>
            <w:r>
              <w:t>Wand / Decke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VM-30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Decke / 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478966984" name="70227670-b895-11f0-bd88-21346603dccd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68322704" name="70227670-b895-11f0-bd88-21346603dccd.jpg"/>
                          <pic:cNvPicPr/>
                        </pic:nvPicPr>
                        <pic:blipFill>
                          <a:blip r:embed="rId4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509479429" name="763184c0-b895-11f0-bd88-21346603dccd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54192255" name="763184c0-b895-11f0-bd88-21346603dccd.jpg"/>
                          <pic:cNvPicPr/>
                        </pic:nvPicPr>
                        <pic:blipFill>
                          <a:blip r:embed="rId4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MaP-24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Küche </w:t>
            </w:r>
          </w:p>
          <w:p>
            <w:pPr>
              <w:spacing w:before="0" w:after="0"/>
            </w:pPr>
            <w:r>
              <w:t>DG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VM-32</w:t>
            </w:r>
          </w:p>
          <w:p>
            <w:pPr>
              <w:spacing w:before="0" w:after="0"/>
            </w:pPr>
            <w:r>
              <w:t>Plattenkleber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82169985" name="eadc1630-b897-11f0-bd88-21346603dccd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25020411" name="eadc1630-b897-11f0-bd88-21346603dccd.jpg"/>
                          <pic:cNvPicPr/>
                        </pic:nvPicPr>
                        <pic:blipFill>
                          <a:blip r:embed="rId5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856417808" name="eeca4050-b897-11f0-bd88-21346603dccd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46900932" name="eeca4050-b897-11f0-bd88-21346603dccd.jpg"/>
                          <pic:cNvPicPr/>
                        </pic:nvPicPr>
                        <pic:blipFill>
                          <a:blip r:embed="rId5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MaP-25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Küche </w:t>
            </w:r>
          </w:p>
          <w:p>
            <w:pPr>
              <w:spacing w:before="0" w:after="0"/>
            </w:pPr>
            <w:r>
              <w:t>DG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VM-33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839930750" name="f9f682e0-b897-11f0-bd88-21346603dccd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78756565" name="f9f682e0-b897-11f0-bd88-21346603dccd.jpg"/>
                          <pic:cNvPicPr/>
                        </pic:nvPicPr>
                        <pic:blipFill>
                          <a:blip r:embed="rId5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497801329" name="feae3e90-b897-11f0-bd88-21346603dccd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43921416" name="feae3e90-b897-11f0-bd88-21346603dccd.jpg"/>
                          <pic:cNvPicPr/>
                        </pic:nvPicPr>
                        <pic:blipFill>
                          <a:blip r:embed="rId5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MaP-26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Küche </w:t>
            </w:r>
          </w:p>
          <w:p>
            <w:pPr>
              <w:spacing w:before="0" w:after="0"/>
            </w:pPr>
            <w:r>
              <w:t>DG </w:t>
            </w:r>
          </w:p>
          <w:p>
            <w:pPr>
              <w:spacing w:before="0" w:after="0"/>
            </w:pPr>
            <w:r>
              <w:t>Decke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VM-34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Decke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151823050" name="093fa0b0-b898-11f0-bd88-21346603dccd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945883665" name="093fa0b0-b898-11f0-bd88-21346603dccd.jpg"/>
                          <pic:cNvPicPr/>
                        </pic:nvPicPr>
                        <pic:blipFill>
                          <a:blip r:embed="rId5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183862123" name="0ce55020-b898-11f0-bd88-21346603dccd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693311401" name="0ce55020-b898-11f0-bd88-21346603dccd.jpg"/>
                          <pic:cNvPicPr/>
                        </pic:nvPicPr>
                        <pic:blipFill>
                          <a:blip r:embed="rId5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MaP-27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Bad </w:t>
            </w:r>
          </w:p>
          <w:p>
            <w:pPr>
              <w:spacing w:before="0" w:after="0"/>
            </w:pPr>
            <w:r>
              <w:t>DG </w:t>
            </w:r>
          </w:p>
          <w:p>
            <w:pPr>
              <w:spacing w:before="0" w:after="0"/>
            </w:pPr>
            <w:r>
              <w:t>Boden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VM-36</w:t>
            </w:r>
          </w:p>
          <w:p>
            <w:pPr>
              <w:spacing w:before="0" w:after="0"/>
            </w:pPr>
            <w:r>
              <w:t>(elastische) Bodenbeläge</w:t>
            </w:r>
          </w:p>
          <w:p>
            <w:pPr>
              <w:spacing w:before="0" w:after="0"/>
            </w:pPr>
            <w:r>
              <w:t>Boden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419810684" name="1bf5aab0-b898-11f0-bd88-21346603dccd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513794924" name="1bf5aab0-b898-11f0-bd88-21346603dccd.jpg"/>
                          <pic:cNvPicPr/>
                        </pic:nvPicPr>
                        <pic:blipFill>
                          <a:blip r:embed="rId5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212472687" name="1fc52940-b898-11f0-bd88-21346603dccd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41780627" name="1fc52940-b898-11f0-bd88-21346603dccd.jpg"/>
                          <pic:cNvPicPr/>
                        </pic:nvPicPr>
                        <pic:blipFill>
                          <a:blip r:embed="rId5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MaP-28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Bad </w:t>
            </w:r>
          </w:p>
          <w:p>
            <w:pPr>
              <w:spacing w:before="0" w:after="0"/>
            </w:pPr>
            <w:r>
              <w:t>DG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VM-37</w:t>
            </w:r>
          </w:p>
          <w:p>
            <w:pPr>
              <w:spacing w:before="0" w:after="0"/>
            </w:pPr>
            <w:r>
              <w:t>Plattenkleber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419070977" name="95b481a0-b898-11f0-bd88-21346603dccd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427085651" name="95b481a0-b898-11f0-bd88-21346603dccd.jpg"/>
                          <pic:cNvPicPr/>
                        </pic:nvPicPr>
                        <pic:blipFill>
                          <a:blip r:embed="rId5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157296061" name="98d41120-b898-11f0-bd88-21346603dccd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02963" name="98d41120-b898-11f0-bd88-21346603dccd.jpg"/>
                          <pic:cNvPicPr/>
                        </pic:nvPicPr>
                        <pic:blipFill>
                          <a:blip r:embed="rId5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MaP-29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Fassade </w:t>
            </w:r>
          </w:p>
          <w:p>
            <w:pPr>
              <w:spacing w:before="0" w:after="0"/>
            </w:pPr>
            <w:r>
              <w:t>EG - DG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VM-39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342237330" name="bd8bfae0-b899-11f0-bd88-21346603dccd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4194930" name="bd8bfae0-b899-11f0-bd88-21346603dccd.jpg"/>
                          <pic:cNvPicPr/>
                        </pic:nvPicPr>
                        <pic:blipFill>
                          <a:blip r:embed="rId6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619881764" name="c0a87d20-b899-11f0-bd88-21346603dccd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924651284" name="c0a87d20-b899-11f0-bd88-21346603dccd.jpg"/>
                          <pic:cNvPicPr/>
                        </pic:nvPicPr>
                        <pic:blipFill>
                          <a:blip r:embed="rId6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MaP-30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Fassade </w:t>
            </w:r>
          </w:p>
          <w:p>
            <w:pPr>
              <w:spacing w:before="0" w:after="0"/>
            </w:pPr>
            <w:r>
              <w:t>EG - DG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VM-40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533290180" name="7f32b7b0-b89a-11f0-bd88-21346603dccd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91385306" name="7f32b7b0-b89a-11f0-bd88-21346603dccd.jpg"/>
                          <pic:cNvPicPr/>
                        </pic:nvPicPr>
                        <pic:blipFill>
                          <a:blip r:embed="rId6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837315813" name="82f4efd0-b89a-11f0-bd88-21346603dccd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507650327" name="82f4efd0-b89a-11f0-bd88-21346603dccd.jpg"/>
                          <pic:cNvPicPr/>
                        </pic:nvPicPr>
                        <pic:blipFill>
                          <a:blip r:embed="rId6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</w:tbl>
    <w:sectPr>
      <w:headerReference w:type="default" r:id="rId3"/>
      <w:footerReference w:type="default" r:id="rId64"/>
      <w:pgSz w:w="16838" w:h="11906" w:orient="landscape" w:code="9"/>
      <w:pgMar w:top="1440" w:right="1440" w:bottom="1440" w:left="1440"/>
    </w:sectPr>
  </w:body>
</w:document>
</file>

<file path=word/footer.xml><?xml version="1.0" encoding="utf-8"?>
<w:ftr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p>
    <w:pPr>
      <w:jc w:val="right"/>
    </w:pPr>
    <w:r>
      <w:t xml:space="preserve">S. </w:t>
    </w:r>
    <w:r>
      <w:fldChar w:fldCharType="begin"/>
      <w:instrText xml:space="preserve">PAGE</w:instrText>
      <w:fldChar w:fldCharType="separate"/>
      <w:fldChar w:fldCharType="end"/>
    </w:r>
    <w:r>
      <w:t> / </w:t>
    </w:r>
    <w:r>
      <w:fldChar w:fldCharType="begin"/>
      <w:instrText xml:space="preserve">NUMPAGES</w:instrText>
      <w:fldChar w:fldCharType="separate"/>
      <w:fldChar w:fldCharType="end"/>
    </w:r>
  </w:p>
</w:ftr>
</file>

<file path=word/header.xml><?xml version="1.0" encoding="utf-8"?>
<w:hdr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tbl>
    <w:tblPr>
      <w:tblStyle w:val="TableGrid"/>
      <w:tblW w:w="0" w:type="auto"/>
      <w:jc w:val="center"/>
      <w:tblBorders>
        <w:top w:val="none"/>
        <w:left w:val="none"/>
        <w:bottom w:val="none"/>
        <w:right w:val="none"/>
        <w:insideH w:val="none"/>
        <w:insideV w:val="none"/>
      </w:tblBorders>
      <w:tblLook w:val="04A0"/>
    </w:tblPr>
    <w:tblGrid>
      <w:gridCol w:w="4652"/>
      <w:gridCol w:w="4652"/>
      <w:gridCol w:w="4652"/>
    </w:tblGrid>
    <w:tr>
      <w:tc>
        <w:tcPr>
          <w:tcW w:w="4652" w:type="dxa"/>
          <w:tcMar>
            <w:top w:w="0" w:type="dxa"/>
            <w:left w:w="0" w:type="dxa"/>
            <w:bottom w:w="0" w:type="dxa"/>
            <w:right w:w="0" w:type="dxa"/>
          </w:tcMar>
        </w:tcPr>
        <w:p>
          <w:pPr>
            <w:jc w:val="left"/>
          </w:pPr>
          <w:r>
            <w:t>MFH. Brunnenbergstrasse 4, 9000 St. Gallen</w:t>
          </w:r>
        </w:p>
        <w:p>
          <w:pPr>
            <w:spacing w:before="0" w:after="0"/>
          </w:pPr>
          <w:r>
            <w:t>310</w:t>
          </w:r>
        </w:p>
        <w:p>
          <w:r>
            <w:fldChar w:fldCharType="begin"/>
          </w:r>
          <w:r>
            <w:t xml:space="preserve">TIME \@ "DD.MM.YYYY"</w:t>
          </w:r>
          <w:r>
            <w:fldChar w:fldCharType="separate"/>
          </w:r>
          <w:r>
            <w:fldChar w:fldCharType="end"/>
          </w:r>
        </w:p>
      </w:tc>
      <w:tc>
        <w:tcPr>
          <w:tcW w:w="4652" w:type="dxa"/>
        </w:tcPr>
        <w:p>
          <w:pPr>
            <w:jc w:val="center"/>
          </w:pPr>
          <w:r>
            <w:rPr>
              <w:b w:val="true"/>
            </w:rPr>
            <w:t xml:space="preserve">Liste der Einzelproben</w:t>
          </w:r>
        </w:p>
      </w:tc>
      <w:tc>
        <w:tcPr>
          <w:tcW w:w="4652" w:type="dxa"/>
        </w:tcPr>
        <w:p>
          <w:pPr>
            <w:jc w:val="right"/>
          </w:pPr>
        </w:p>
      </w:tc>
    </w:tr>
  </w:tbl>
  <w:p>
    <w:r/>
  </w:p>
</w:hdr>
</file>

<file path=word/settings.xml><?xml version="1.0" encoding="utf-8"?>
<w:settings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 mc:Ignorable="">
  <w:compat>
    <w:compatSetting w:name="overrideTableStyleFontSizeAndJustification" w:uri="http://schemas.microsoft.com/office/word" w:val="1"/>
  </w:compat>
</w:settings>
</file>

<file path=word/styles.xml><?xml version="1.0" encoding="utf-8"?>
<w:styles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docDefaults>
    <w:rPrDefault>
      <w:rPr>
        <w:rFonts w:asciiTheme="minorHAnsi" w:hAnsiTheme="minorHAnsi" w:eastAsia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false" w:defUIPriority="99" w:defSemiHidden="true" w:defUnhideWhenUsed="true" w:defQFormat="false" w:count="267">
    <w:lsdException w:name="Normal" w:uiPriority="0" w:semiHidden="false" w:unhideWhenUsed="false" w:qFormat="true"/>
    <w:lsdException w:name="heading 1" w:uiPriority="9" w:semiHidden="false" w:unhideWhenUsed="false" w:qFormat="true"/>
    <w:lsdException w:name="heading 2" w:uiPriority="9" w:qFormat="true"/>
    <w:lsdException w:name="heading 3" w:uiPriority="9" w:qFormat="true"/>
    <w:lsdException w:name="heading 4" w:uiPriority="9" w:qFormat="true"/>
    <w:lsdException w:name="Title" w:uiPriority="10" w:semiHidden="false" w:unhideWhenUsed="false" w:qFormat="true"/>
    <w:lsdException w:name="Default Paragraph Font" w:uiPriority="1"/>
    <w:lsdException w:name="Subtitle" w:uiPriority="11" w:semiHidden="false" w:unhideWhenUsed="false" w:qFormat="true"/>
    <w:lsdException w:name="Emphasis" w:uiPriority="20" w:semiHidden="false" w:unhideWhenUsed="false" w:qFormat="true"/>
    <w:lsdException w:name="Table Grid" w:uiPriority="59" w:semiHidden="false" w:unhideWhenUsed="false"/>
  </w:latentStyles>
  <w:style w:type="paragraph" w:styleId="Normal" w:default="true">
    <w:name w:val="Normal"/>
    <w:qFormat/>
    <w:rsid w:val="004A3277"/>
    <w:rPr>
      <w:sz w:val="20"/>
      <w:szCs w:val="20"/>
    </w:rPr>
  </w:style>
  <w:style w:type="paragraph" w:styleId="Heading1">
    <w:name w:val="heading 1"/>
    <w:basedOn w:val="Normal"/>
    <w:next w:val="Normal"/>
    <w:link w:val="Heading1Char"/>
    <w:uiPriority w:val="9"/>
    <w:qFormat/>
    <w:rsid w:val="00841CD9"/>
    <w:pPr>
      <w:keepNext/>
      <w:keepLines/>
      <w:spacing w:before="480"/>
      <w:outlineLvl w:val="0"/>
    </w:pPr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841CD9"/>
    <w:pPr>
      <w:keepNext/>
      <w:keepLines/>
      <w:spacing w:before="200"/>
      <w:outlineLvl w:val="1"/>
    </w:pPr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841CD9"/>
    <w:pPr>
      <w:keepNext/>
      <w:keepLines/>
      <w:spacing w:before="200"/>
      <w:outlineLvl w:val="2"/>
    </w:pPr>
    <w:rPr>
      <w:rFonts w:asciiTheme="majorHAnsi" w:hAnsiTheme="majorHAnsi" w:eastAsiaTheme="majorEastAsia" w:cstheme="majorBidi"/>
      <w:b/>
      <w:bCs/>
      <w:color w:val="4F81BD" w:themeColor="accent1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841CD9"/>
    <w:pPr>
      <w:keepNext/>
      <w:keepLines/>
      <w:spacing w:before="200"/>
      <w:outlineLvl w:val="3"/>
    </w:pPr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character" w:styleId="DefaultParagraphFont" w:default="true">
    <w:name w:val="Default Paragraph Font"/>
    <w:uiPriority w:val="1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841CD9"/>
    <w:pPr>
      <w:tabs>
        <w:tab w:val="center" w:pos="4680"/>
        <w:tab w:val="right" w:pos="9360"/>
      </w:tabs>
    </w:pPr>
  </w:style>
  <w:style w:type="character" w:styleId="HeaderChar" w:customStyle="true">
    <w:name w:val="Header Char"/>
    <w:basedOn w:val="DefaultParagraphFont"/>
    <w:link w:val="Header"/>
    <w:uiPriority w:val="99"/>
    <w:rsid w:val="00841CD9"/>
  </w:style>
  <w:style w:type="character" w:styleId="Heading1Char" w:customStyle="true">
    <w:name w:val="Heading 1 Char"/>
    <w:basedOn w:val="DefaultParagraphFont"/>
    <w:link w:val="Heading1"/>
    <w:uiPriority w:val="9"/>
    <w:rsid w:val="00841CD9"/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character" w:styleId="Heading2Char" w:customStyle="true">
    <w:name w:val="Heading 2 Char"/>
    <w:basedOn w:val="DefaultParagraphFont"/>
    <w:link w:val="Heading2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character" w:styleId="Heading3Char" w:customStyle="true">
    <w:name w:val="Heading 3 Char"/>
    <w:basedOn w:val="DefaultParagraphFont"/>
    <w:link w:val="Heading3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</w:rPr>
  </w:style>
  <w:style w:type="character" w:styleId="Heading4Char" w:customStyle="true">
    <w:name w:val="Heading 4 Char"/>
    <w:basedOn w:val="DefaultParagraphFont"/>
    <w:link w:val="Heading4"/>
    <w:uiPriority w:val="9"/>
    <w:rsid w:val="00841CD9"/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paragraph" w:styleId="NormalIndent">
    <w:name w:val="Normal Indent"/>
    <w:basedOn w:val="Normal"/>
    <w:uiPriority w:val="99"/>
    <w:unhideWhenUsed/>
    <w:rsid w:val="00841CD9"/>
    <w:pPr>
      <w:ind w:left="720"/>
    </w:pPr>
  </w:style>
  <w:style w:type="paragraph" w:styleId="Subtitle">
    <w:name w:val="Subtitle"/>
    <w:basedOn w:val="Normal"/>
    <w:next w:val="Normal"/>
    <w:link w:val="SubtitleChar"/>
    <w:uiPriority w:val="11"/>
    <w:qFormat/>
    <w:rsid w:val="00841CD9"/>
    <w:pPr>
      <w:numPr>
        <w:ilvl w:val="1"/>
      </w:numPr>
      <w:ind w:left="86"/>
    </w:pPr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character" w:styleId="SubtitleChar" w:customStyle="true">
    <w:name w:val="Subtitle Char"/>
    <w:basedOn w:val="DefaultParagraphFont"/>
    <w:link w:val="Subtitle"/>
    <w:uiPriority w:val="11"/>
    <w:rsid w:val="00841CD9"/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paragraph" w:styleId="Title">
    <w:name w:val="Title"/>
    <w:basedOn w:val="Normal"/>
    <w:next w:val="Normal"/>
    <w:link w:val="TitleChar"/>
    <w:uiPriority w:val="10"/>
    <w:qFormat/>
    <w:rsid w:val="00841CD9"/>
    <w:pPr>
      <w:pBdr>
        <w:bottom w:val="single" w:color="4F81BD" w:themeColor="accent1" w:sz="8" w:space="4"/>
      </w:pBdr>
      <w:spacing w:after="300"/>
      <w:contextualSpacing/>
    </w:pPr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TitleChar" w:customStyle="true">
    <w:name w:val="Title Char"/>
    <w:basedOn w:val="DefaultParagraphFont"/>
    <w:link w:val="Title"/>
    <w:uiPriority w:val="10"/>
    <w:rsid w:val="00841CD9"/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Emphasis">
    <w:name w:val="Emphasis"/>
    <w:basedOn w:val="DefaultParagraphFont"/>
    <w:uiPriority w:val="20"/>
    <w:qFormat/>
    <w:rsid w:val="00D1197D"/>
    <w:rPr>
      <w:i/>
      <w:iCs/>
    </w:rPr>
  </w:style>
  <w:style w:type="character" w:styleId="Hyperlink">
    <w:name w:val="Hyperlink"/>
    <w:basedOn w:val="DefaultParagraphFont"/>
    <w:uiPriority w:val="99"/>
    <w:unhideWhenUsed/>
    <w:rPr>
      <w:color w:val="0000FF" w:themeColor="hyperlink"/>
      <w:u w:val="single"/>
    </w:rPr>
  </w:style>
  <w:style w:type="table" w:styleId="TableGrid">
    <w:name w:val="Table Grid"/>
    <w:basedOn w:val="TableNormal"/>
    <w:uiPriority w:val="59"/>
    <w:pPr>
      <w:spacing w:after="0" w:line="240" w:lineRule="auto"/>
    </w:pPr>
    <w:tblPr>
      <w:tblInd w:w="0" w:type="dxa"/>
      <w:tblBorders>
        <w:top w:val="single" w:color="000000" w:themeColor="text1" w:sz="4" w:space="0"/>
        <w:left w:val="single" w:color="000000" w:themeColor="text1" w:sz="4" w:space="0"/>
        <w:bottom w:val="single" w:color="000000" w:themeColor="text1" w:sz="4" w:space="0"/>
        <w:right w:val="single" w:color="000000" w:themeColor="text1" w:sz="4" w:space="0"/>
        <w:insideH w:val="single" w:color="000000" w:themeColor="text1" w:sz="4" w:space="0"/>
        <w:insideV w:val="single" w:color="000000" w:themeColor="text1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TableNormal" w:default="tru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paragraph" w:styleId="Caption">
    <w:name w:val="caption"/>
    <w:basedOn w:val="Normal"/>
    <w:next w:val="Normal"/>
    <w:uiPriority w:val="35"/>
    <w:semiHidden/>
    <w:unhideWhenUsed/>
    <w:qFormat/>
    <w:rsid w:val="007109C0"/>
    <w:pPr>
      <w:spacing w:line="240" w:lineRule="auto"/>
    </w:pPr>
    <w:rPr>
      <w:b/>
      <w:bCs/>
      <w:color w:val="4F81BD" w:themeColor="accent1"/>
      <w:sz w:val="18"/>
      <w:szCs w:val="18"/>
    </w:rPr>
  </w:style>
</w:styles>
</file>

<file path=word/_rels/document.xml.rels><?xml version="1.0" encoding="UTF-8" standalone="yes"?>
<Relationships xmlns="http://schemas.openxmlformats.org/package/2006/relationships">
    <Relationship Target="styles.xml" Type="http://schemas.openxmlformats.org/officeDocument/2006/relationships/styles" Id="rId1"/>
    <Relationship Target="settings.xml" Type="http://schemas.openxmlformats.org/officeDocument/2006/relationships/settings" Id="rId2"/>
    <Relationship Target="header.xml" Type="http://schemas.openxmlformats.org/officeDocument/2006/relationships/header" Id="rId3"/>
    <Relationship Target="media/document_image_rId4.jpeg" Type="http://schemas.openxmlformats.org/officeDocument/2006/relationships/image" Id="rId4"/>
    <Relationship Target="media/document_image_rId5.jpeg" Type="http://schemas.openxmlformats.org/officeDocument/2006/relationships/image" Id="rId5"/>
    <Relationship Target="media/document_image_rId6.jpeg" Type="http://schemas.openxmlformats.org/officeDocument/2006/relationships/image" Id="rId6"/>
    <Relationship Target="media/document_image_rId7.jpeg" Type="http://schemas.openxmlformats.org/officeDocument/2006/relationships/image" Id="rId7"/>
    <Relationship Target="media/document_image_rId8.jpeg" Type="http://schemas.openxmlformats.org/officeDocument/2006/relationships/image" Id="rId8"/>
    <Relationship Target="media/document_image_rId9.jpeg" Type="http://schemas.openxmlformats.org/officeDocument/2006/relationships/image" Id="rId9"/>
    <Relationship Target="media/document_image_rId10.jpeg" Type="http://schemas.openxmlformats.org/officeDocument/2006/relationships/image" Id="rId10"/>
    <Relationship Target="media/document_image_rId11.jpeg" Type="http://schemas.openxmlformats.org/officeDocument/2006/relationships/image" Id="rId11"/>
    <Relationship Target="media/document_image_rId12.jpeg" Type="http://schemas.openxmlformats.org/officeDocument/2006/relationships/image" Id="rId12"/>
    <Relationship Target="media/document_image_rId13.jpeg" Type="http://schemas.openxmlformats.org/officeDocument/2006/relationships/image" Id="rId13"/>
    <Relationship Target="media/document_image_rId14.jpeg" Type="http://schemas.openxmlformats.org/officeDocument/2006/relationships/image" Id="rId14"/>
    <Relationship Target="media/document_image_rId15.jpeg" Type="http://schemas.openxmlformats.org/officeDocument/2006/relationships/image" Id="rId15"/>
    <Relationship Target="media/document_image_rId16.jpeg" Type="http://schemas.openxmlformats.org/officeDocument/2006/relationships/image" Id="rId16"/>
    <Relationship Target="media/document_image_rId17.jpeg" Type="http://schemas.openxmlformats.org/officeDocument/2006/relationships/image" Id="rId17"/>
    <Relationship Target="media/document_image_rId18.jpeg" Type="http://schemas.openxmlformats.org/officeDocument/2006/relationships/image" Id="rId18"/>
    <Relationship Target="media/document_image_rId19.jpeg" Type="http://schemas.openxmlformats.org/officeDocument/2006/relationships/image" Id="rId19"/>
    <Relationship Target="media/document_image_rId20.jpeg" Type="http://schemas.openxmlformats.org/officeDocument/2006/relationships/image" Id="rId20"/>
    <Relationship Target="media/document_image_rId21.jpeg" Type="http://schemas.openxmlformats.org/officeDocument/2006/relationships/image" Id="rId21"/>
    <Relationship Target="media/document_image_rId22.jpeg" Type="http://schemas.openxmlformats.org/officeDocument/2006/relationships/image" Id="rId22"/>
    <Relationship Target="media/document_image_rId23.jpeg" Type="http://schemas.openxmlformats.org/officeDocument/2006/relationships/image" Id="rId23"/>
    <Relationship Target="media/document_image_rId24.jpeg" Type="http://schemas.openxmlformats.org/officeDocument/2006/relationships/image" Id="rId24"/>
    <Relationship Target="media/document_image_rId25.jpeg" Type="http://schemas.openxmlformats.org/officeDocument/2006/relationships/image" Id="rId25"/>
    <Relationship Target="media/document_image_rId26.jpeg" Type="http://schemas.openxmlformats.org/officeDocument/2006/relationships/image" Id="rId26"/>
    <Relationship Target="media/document_image_rId27.jpeg" Type="http://schemas.openxmlformats.org/officeDocument/2006/relationships/image" Id="rId27"/>
    <Relationship Target="media/document_image_rId28.jpeg" Type="http://schemas.openxmlformats.org/officeDocument/2006/relationships/image" Id="rId28"/>
    <Relationship Target="media/document_image_rId29.jpeg" Type="http://schemas.openxmlformats.org/officeDocument/2006/relationships/image" Id="rId29"/>
    <Relationship Target="media/document_image_rId30.jpeg" Type="http://schemas.openxmlformats.org/officeDocument/2006/relationships/image" Id="rId30"/>
    <Relationship Target="media/document_image_rId31.jpeg" Type="http://schemas.openxmlformats.org/officeDocument/2006/relationships/image" Id="rId31"/>
    <Relationship Target="media/document_image_rId32.jpeg" Type="http://schemas.openxmlformats.org/officeDocument/2006/relationships/image" Id="rId32"/>
    <Relationship Target="media/document_image_rId33.jpeg" Type="http://schemas.openxmlformats.org/officeDocument/2006/relationships/image" Id="rId33"/>
    <Relationship Target="media/document_image_rId34.jpeg" Type="http://schemas.openxmlformats.org/officeDocument/2006/relationships/image" Id="rId34"/>
    <Relationship Target="media/document_image_rId35.jpeg" Type="http://schemas.openxmlformats.org/officeDocument/2006/relationships/image" Id="rId35"/>
    <Relationship Target="media/document_image_rId36.jpeg" Type="http://schemas.openxmlformats.org/officeDocument/2006/relationships/image" Id="rId36"/>
    <Relationship Target="media/document_image_rId37.jpeg" Type="http://schemas.openxmlformats.org/officeDocument/2006/relationships/image" Id="rId37"/>
    <Relationship Target="media/document_image_rId38.jpeg" Type="http://schemas.openxmlformats.org/officeDocument/2006/relationships/image" Id="rId38"/>
    <Relationship Target="media/document_image_rId39.jpeg" Type="http://schemas.openxmlformats.org/officeDocument/2006/relationships/image" Id="rId39"/>
    <Relationship Target="media/document_image_rId40.jpeg" Type="http://schemas.openxmlformats.org/officeDocument/2006/relationships/image" Id="rId40"/>
    <Relationship Target="media/document_image_rId41.jpeg" Type="http://schemas.openxmlformats.org/officeDocument/2006/relationships/image" Id="rId41"/>
    <Relationship Target="media/document_image_rId42.jpeg" Type="http://schemas.openxmlformats.org/officeDocument/2006/relationships/image" Id="rId42"/>
    <Relationship Target="media/document_image_rId43.jpeg" Type="http://schemas.openxmlformats.org/officeDocument/2006/relationships/image" Id="rId43"/>
    <Relationship Target="media/document_image_rId44.jpeg" Type="http://schemas.openxmlformats.org/officeDocument/2006/relationships/image" Id="rId44"/>
    <Relationship Target="media/document_image_rId45.jpeg" Type="http://schemas.openxmlformats.org/officeDocument/2006/relationships/image" Id="rId45"/>
    <Relationship Target="media/document_image_rId46.jpeg" Type="http://schemas.openxmlformats.org/officeDocument/2006/relationships/image" Id="rId46"/>
    <Relationship Target="media/document_image_rId47.jpeg" Type="http://schemas.openxmlformats.org/officeDocument/2006/relationships/image" Id="rId47"/>
    <Relationship Target="media/document_image_rId48.jpeg" Type="http://schemas.openxmlformats.org/officeDocument/2006/relationships/image" Id="rId48"/>
    <Relationship Target="media/document_image_rId49.jpeg" Type="http://schemas.openxmlformats.org/officeDocument/2006/relationships/image" Id="rId49"/>
    <Relationship Target="media/document_image_rId50.jpeg" Type="http://schemas.openxmlformats.org/officeDocument/2006/relationships/image" Id="rId50"/>
    <Relationship Target="media/document_image_rId51.jpeg" Type="http://schemas.openxmlformats.org/officeDocument/2006/relationships/image" Id="rId51"/>
    <Relationship Target="media/document_image_rId52.jpeg" Type="http://schemas.openxmlformats.org/officeDocument/2006/relationships/image" Id="rId52"/>
    <Relationship Target="media/document_image_rId53.jpeg" Type="http://schemas.openxmlformats.org/officeDocument/2006/relationships/image" Id="rId53"/>
    <Relationship Target="media/document_image_rId54.jpeg" Type="http://schemas.openxmlformats.org/officeDocument/2006/relationships/image" Id="rId54"/>
    <Relationship Target="media/document_image_rId55.jpeg" Type="http://schemas.openxmlformats.org/officeDocument/2006/relationships/image" Id="rId55"/>
    <Relationship Target="media/document_image_rId56.jpeg" Type="http://schemas.openxmlformats.org/officeDocument/2006/relationships/image" Id="rId56"/>
    <Relationship Target="media/document_image_rId57.jpeg" Type="http://schemas.openxmlformats.org/officeDocument/2006/relationships/image" Id="rId57"/>
    <Relationship Target="media/document_image_rId58.jpeg" Type="http://schemas.openxmlformats.org/officeDocument/2006/relationships/image" Id="rId58"/>
    <Relationship Target="media/document_image_rId59.jpeg" Type="http://schemas.openxmlformats.org/officeDocument/2006/relationships/image" Id="rId59"/>
    <Relationship Target="media/document_image_rId60.jpeg" Type="http://schemas.openxmlformats.org/officeDocument/2006/relationships/image" Id="rId60"/>
    <Relationship Target="media/document_image_rId61.jpeg" Type="http://schemas.openxmlformats.org/officeDocument/2006/relationships/image" Id="rId61"/>
    <Relationship Target="media/document_image_rId62.jpeg" Type="http://schemas.openxmlformats.org/officeDocument/2006/relationships/image" Id="rId62"/>
    <Relationship Target="media/document_image_rId63.jpeg" Type="http://schemas.openxmlformats.org/officeDocument/2006/relationships/image" Id="rId63"/>
    <Relationship Target="footer.xml" Type="http://schemas.openxmlformats.org/officeDocument/2006/relationships/footer" Id="rId64"/>
</Relationships>

</file>

<file path=docProps/app.xml><?xml version="1.0" encoding="utf-8"?>
<properties:Properties xmlns:properties="http://schemas.openxmlformats.org/officeDocument/2006/extended-properties" xmlns:vt="http://schemas.openxmlformats.org/officeDocument/2006/docPropsVTypes"/>
</file>

<file path=docProps/core.xml><?xml version="1.0" encoding="utf-8"?>
<cp:coreProperties xmlns:cp="http://schemas.openxmlformats.org/package/2006/metadata/core-properties" xmlns:dcterms="http://purl.org/dc/terms/" xmlns:dc="http://purl.org/dc/elements/1.1/"/>
</file>