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8742852" name="881d318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3056377" name="881d3180-b632-11f0-898d-d1207c2214a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8977564" name="8d92bef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1948001" name="8d92bef0-b632-11f0-898d-d1207c2214a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8561172" name="9e81eba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7558647" name="9e81eba0-b632-11f0-898d-d1207c2214a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5011744" name="a371803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7780242" name="a3718030-b632-11f0-898d-d1207c2214a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741930" name="b4cf9b5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5556545" name="b4cf9b50-b632-11f0-898d-d1207c2214a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1434381" name="bb117970-b632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3426189" name="bb117970-b632-11f0-898d-d1207c2214a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8236568" name="6130c9a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84426545" name="6130c9a0-b633-11f0-898d-d1207c2214a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460165" name="668efe8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8987633" name="668efe80-b633-11f0-898d-d1207c2214a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2095732" name="9f54d69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6244037" name="9f54d690-b633-11f0-898d-d1207c2214a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2878250" name="a58f3aa0-b633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4336723" name="a58f3aa0-b633-11f0-898d-d1207c2214a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DG- 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8010325" name="d9ff7ec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4599590" name="d9ff7ec0-b634-11f0-898d-d1207c2214a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5802464" name="ddba15c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2989269" name="ddba15c0-b634-11f0-898d-d1207c2214a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DG- 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4401690" name="f897119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3347797" name="f8971190-b634-11f0-898d-d1207c2214a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4378026" name="fc236ca0-b634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5205985" name="fc236ca0-b634-11f0-898d-d1207c2214a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/ Ankleide </w:t>
            </w:r>
          </w:p>
          <w:p>
            <w:pPr>
              <w:spacing w:before="0" w:after="0"/>
            </w:pPr>
            <w:r>
              <w:t>DG- 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231460" name="2b5279c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6653300" name="2b5279c0-b636-11f0-898d-d1207c2214a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27169841" name="2eb6da7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4769795" name="2eb6da70-b636-11f0-898d-d1207c2214a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3195619" name="b834c2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381487" name="b834c280-b636-11f0-898d-d1207c2214a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0473443" name="be171b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5533537" name="be171b80-b636-11f0-898d-d1207c2214a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6455630" name="c8c0998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5035973" name="c8c09980-b636-11f0-898d-d1207c2214a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62600248" name="ced12e70-b636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5298391" name="ced12e70-b636-11f0-898d-d1207c2214ac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0849516" name="e147a1f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1482039" name="e147a1f0-b637-11f0-898d-d1207c2214ac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8399760" name="e7e81ad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5359923" name="e7e81ad0-b637-11f0-898d-d1207c2214ac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8905040" name="f7c0a76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3642507" name="f7c0a760-b637-11f0-898d-d1207c2214ac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3391545" name="fc2512f0-b637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9142026" name="fc2512f0-b637-11f0-898d-d1207c2214ac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5969442" name="0a233a3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3456189" name="0a233a30-b638-11f0-898d-d1207c2214ac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7091724" name="0ea0d31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9120693" name="0ea0d310-b638-11f0-898d-d1207c2214ac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1009431" name="1854f49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270915" name="1854f490-b638-11f0-898d-d1207c2214ac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1627062" name="1cc8f08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8879468" name="1cc8f080-b638-11f0-898d-d1207c2214ac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5190402" name="7ef1441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94732604" name="7ef14410-b638-11f0-898d-d1207c2214ac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0436244" name="83c3b3b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4472700" name="83c3b3b0-b638-11f0-898d-d1207c2214ac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3064452" name="8eb1b4c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3425972" name="8eb1b4c0-b638-11f0-898d-d1207c2214ac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73788984" name="95d8c2c0-b638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024616" name="95d8c2c0-b638-11f0-898d-d1207c2214ac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6260831" name="4b2bacf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4689814" name="4b2bacf0-b639-11f0-898d-d1207c2214ac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6649865" name="4eec376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8097050" name="4eec3760-b639-11f0-898d-d1207c2214ac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824425" name="5a1b391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9077295" name="5a1b3910-b639-11f0-898d-d1207c2214ac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3136391" name="5de894c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9111812" name="5de894c0-b639-11f0-898d-d1207c2214ac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7250332" name="67ff219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1347547" name="67ff2190-b639-11f0-898d-d1207c2214ac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5442987" name="6ca243d0-b639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4185560" name="6ca243d0-b639-11f0-898d-d1207c2214ac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6138954" name="25ea35f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1134414" name="25ea35f0-b63a-11f0-898d-d1207c2214ac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8035564" name="29c1a3c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3058464" name="29c1a3c0-b63a-11f0-898d-d1207c2214ac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1091310" name="d7b6435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1890689" name="d7b64350-b63a-11f0-898d-d1207c2214ac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5358814" name="db69fc8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9208186" name="db69fc80-b63a-11f0-898d-d1207c2214ac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/ Esszimmer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60820509" name="e90b0fa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5211190" name="e90b0fa0-b63a-11f0-898d-d1207c2214ac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8020341" name="ef4dd820-b63a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8200884" name="ef4dd820-b63a-11f0-898d-d1207c2214ac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0791195" name="8584eee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948010" name="8584eee0-b63c-11f0-898d-d1207c2214ac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93675112" name="8ec20ba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3212288" name="8ec20ba0-b63c-11f0-898d-d1207c2214ac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9361033" name="9dbda5b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9277271" name="9dbda5b0-b63c-11f0-898d-d1207c2214ac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8797873" name="a142d4d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0408404" name="a142d4d0-b63c-11f0-898d-d1207c2214ac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115836" name="b205252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9434723" name="b2052520-b63c-11f0-898d-d1207c2214ac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295280" name="b5be0e7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2636001" name="b5be0e70-b63c-11f0-898d-d1207c2214ac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0548778" name="e99ae1a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9813160" name="e99ae1a0-b63c-11f0-898d-d1207c2214ac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259247" name="eef5bb20-b63c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6533677" name="eef5bb20-b63c-11f0-898d-d1207c2214ac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Rohrummantellung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699134" name="786a2d50-b63d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992801" name="786a2d50-b63d-11f0-898d-d1207c2214ac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61276545" name="9350c610-b63d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7163855" name="9350c610-b63d-11f0-898d-d1207c2214ac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5038027" name="16cac360-b63e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686573" name="16cac360-b63e-11f0-898d-d1207c2214ac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48559107" name="1dc80240-b63e-11f0-898d-d1207c2214a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2776903" name="1dc80240-b63e-11f0-898d-d1207c2214ac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Biberlinstrasse 2, 8032 Zürich </w:t>
          </w:r>
        </w:p>
        <w:p>
          <w:pPr>
            <w:spacing w:before="0" w:after="0"/>
          </w:pPr>
          <w:r>
            <w:t>561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footer.xml" Type="http://schemas.openxmlformats.org/officeDocument/2006/relationships/footer" Id="rId6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