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6614083" name="7b13ad30-b66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0165876" name="7b13ad30-b663-11f0-898d-d1207c2214a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1160843" name="818cef00-b66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8502651" name="818cef00-b663-11f0-898d-d1207c2214a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/ 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6786874" name="5f8964f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5651316" name="5f8964f0-b664-11f0-898d-d1207c2214a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6624390" name="63eac34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47052" name="63eac340-b664-11f0-898d-d1207c2214a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0254325" name="780650b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171435" name="780650b0-b664-11f0-898d-d1207c2214a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5291353" name="7b345f2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2610110" name="7b345f20-b664-11f0-898d-d1207c2214a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1831125" name="cb28f81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2141713" name="cb28f810-b664-11f0-898d-d1207c2214a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6849469" name="d89f78c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4365877" name="d89f78c0-b664-11f0-898d-d1207c2214a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1911812" name="2d0950b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7345317" name="2d0950b0-b666-11f0-898d-d1207c2214a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5013079" name="32af3cf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4317534" name="32af3cf0-b666-11f0-898d-d1207c2214a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5722691" name="50318f3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9860698" name="50318f30-b666-11f0-898d-d1207c2214a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0885593" name="5453738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294091" name="54537380-b666-11f0-898d-d1207c2214a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0015967" name="61e89fc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8989919" name="61e89fc0-b666-11f0-898d-d1207c2214a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8200392" name="67387cc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7211756" name="67387cc0-b666-11f0-898d-d1207c2214a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Küche / 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4463426" name="d30d9ed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3407114" name="d30d9ed0-b666-11f0-898d-d1207c2214a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2683736" name="d970727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1152581" name="d9707270-b666-11f0-898d-d1207c2214a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 - 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6637862" name="5d38b6d0-b66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9333024" name="5d38b6d0-b667-11f0-898d-d1207c2214a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6212723" name="6503cd00-b66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2704465" name="6503cd00-b667-11f0-898d-d1207c2214a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5084132" name="50fae7c0-b66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3854275" name="50fae7c0-b668-11f0-898d-d1207c2214a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1039832" name="553228d0-b66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2239539" name="553228d0-b668-11f0-898d-d1207c2214a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5501931" name="d486e670-b66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9562105" name="d486e670-b668-11f0-898d-d1207c2214a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2006880" name="daed8aa0-b66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1799829" name="daed8aa0-b668-11f0-898d-d1207c2214a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4056652" name="31591b70-b66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3687125" name="31591b70-b669-11f0-898d-d1207c2214a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5219677" name="380a8440-b66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4627424" name="380a8440-b669-11f0-898d-d1207c2214a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9180657" name="08fea4a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6772036" name="08fea4a0-b66a-11f0-898d-d1207c2214a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0325147" name="0cbb377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0509974" name="0cbb3770-b66a-11f0-898d-d1207c2214a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360366" name="1af04d3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3200246" name="1af04d30-b66a-11f0-898d-d1207c2214a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6307848" name="211af9d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8049615" name="211af9d0-b66a-11f0-898d-d1207c2214a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Cheminée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9726064" name="8c368fe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7031526" name="8c368fe0-b66a-11f0-898d-d1207c2214a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3586800" name="904f9a9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0115918" name="904f9a90-b66a-11f0-898d-d1207c2214a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Luftschutz 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8504913" name="0ba8998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646728" name="0ba89980-b66b-11f0-898d-d1207c2214ac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4122720" name="10c30ea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7774911" name="10c30ea0-b66b-11f0-898d-d1207c2214ac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4168014" name="751965c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8184462" name="751965c0-b66b-11f0-898d-d1207c2214ac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0599852" name="783ec1a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8081295" name="783ec1a0-b66b-11f0-898d-d1207c2214ac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4903120" name="bbf92a7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3623000" name="bbf92a70-b66b-11f0-898d-d1207c2214ac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5774221" name="c0c6910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3145320" name="c0c69100-b66b-11f0-898d-d1207c2214ac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2997222" name="3101f36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0413686" name="3101f360-b66c-11f0-898d-d1207c2214ac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3708002" name="357f653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318728" name="357f6530-b66c-11f0-898d-d1207c2214ac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5703636" name="75c540b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764378" name="75c540b0-b66c-11f0-898d-d1207c2214ac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5195031" name="78e98b2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0423613" name="78e98b20-b66c-11f0-898d-d1207c2214ac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3726533" name="8ac9ce9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6221599" name="8ac9ce90-b66c-11f0-898d-d1207c2214ac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1763491" name="8f68840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6501439" name="8f688400-b66c-11f0-898d-d1207c2214ac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Pumpwerkstrasse 7, 9463 Oberriet</w:t>
          </w:r>
        </w:p>
        <w:p>
          <w:pPr>
            <w:spacing w:before="0" w:after="0"/>
          </w:pPr>
          <w:r>
            <w:t>557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footer.xml" Type="http://schemas.openxmlformats.org/officeDocument/2006/relationships/footer" Id="rId4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