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79341326" name="f8845c60-be15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44678651" name="f8845c60-be15-11f0-81fe-a7c131de9cb9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91594768" name="ff355000-be15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511260" name="ff355000-be15-11f0-81fe-a7c131de9cb9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91266866" name="08dd1570-be16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5154899" name="08dd1570-be16-11f0-81fe-a7c131de9cb9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05357995" name="0daa06d0-be16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59200737" name="0daa06d0-be16-11f0-81fe-a7c131de9cb9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71065829" name="2a31f380-be16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91965770" name="2a31f380-be16-11f0-81fe-a7c131de9cb9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59920079" name="2eda9400-be16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8829429" name="2eda9400-be16-11f0-81fe-a7c131de9cb9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Alle Räume / Gang / Treppenhaus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47499366" name="e66f7ef0-be16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8695667" name="e66f7ef0-be16-11f0-81fe-a7c131de9cb9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76853538" name="edbd75e0-be16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45905" name="edbd75e0-be16-11f0-81fe-a7c131de9cb9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05527574" name="08d2ca5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4876788" name="08d2ca50-be18-11f0-81fe-a7c131de9cb9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57074630" name="0dac17c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8292143" name="0dac17c0-be18-11f0-81fe-a7c131de9cb9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</w:t>
            </w:r>
          </w:p>
          <w:p>
            <w:pPr>
              <w:spacing w:before="0" w:after="0"/>
            </w:pPr>
            <w:r>
              <w:t>UG - OG </w:t>
            </w:r>
          </w:p>
          <w:p>
            <w:pPr>
              <w:spacing w:before="0" w:after="0"/>
            </w:pPr>
            <w:r>
              <w:t>Fensterflügel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Fensterkitt</w:t>
            </w:r>
          </w:p>
          <w:p>
            <w:pPr>
              <w:spacing w:before="0" w:after="0"/>
            </w:pPr>
            <w:r>
              <w:t>Fensterflügel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053488" name="1f62da3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93522889" name="1f62da30-be18-11f0-81fe-a7c131de9cb9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11498201" name="2273eac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512034" name="2273eac0-be18-11f0-81fe-a7c131de9cb9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</w:t>
            </w:r>
          </w:p>
          <w:p>
            <w:pPr>
              <w:spacing w:before="0" w:after="0"/>
            </w:pPr>
            <w:r>
              <w:t>UG - OG </w:t>
            </w:r>
          </w:p>
          <w:p>
            <w:pPr>
              <w:spacing w:before="0" w:after="0"/>
            </w:pPr>
            <w:r>
              <w:t>Anschlagkitt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Anschlagkitt </w:t>
            </w:r>
          </w:p>
          <w:p>
            <w:pPr>
              <w:spacing w:before="0" w:after="0"/>
            </w:pPr>
            <w:r>
              <w:t>Fensterrahmen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8788118" name="3c1ecf3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309874" name="3c1ecf30-be18-11f0-81fe-a7c131de9cb9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44854808" name="3f5716d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39414352" name="3f5716d0-be18-11f0-81fe-a7c131de9cb9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84122694" name="5456749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3336251" name="54567490-be18-11f0-81fe-a7c131de9cb9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27383966" name="58a3126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7594062" name="58a31260-be18-11f0-81fe-a7c131de9cb9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37233899" name="651d7fd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6869990" name="651d7fd0-be18-11f0-81fe-a7c131de9cb9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60320715" name="69622e6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238038" name="69622e60-be18-11f0-81fe-a7c131de9cb9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UG -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7280272" name="8980884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70142326" name="89808840-be18-11f0-81fe-a7c131de9cb9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90519616" name="8e69661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65690919" name="8e696610-be18-11f0-81fe-a7c131de9cb9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UG -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45818223" name="a010bf3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5714138" name="a010bf30-be18-11f0-81fe-a7c131de9cb9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27001606" name="a400e52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57540921" name="a400e520-be18-11f0-81fe-a7c131de9cb9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Wonzimmer / Esszimmer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28644072" name="8fc927b0-be19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16775989" name="8fc927b0-be19-11f0-81fe-a7c131de9cb9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89257422" name="9564dac0-be19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7702364" name="9564dac0-be19-11f0-81fe-a7c131de9cb9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90632077" name="a5137120-be19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819014" name="a5137120-be19-11f0-81fe-a7c131de9cb9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87174739" name="a893be40-be19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484908" name="a893be40-be19-11f0-81fe-a7c131de9cb9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Wonzimmer / Esszimmer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85242074" name="d42ffd20-be19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2866425" name="d42ffd20-be19-11f0-81fe-a7c131de9cb9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35639259" name="d767f6a0-be19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59728307" name="d767f6a0-be19-11f0-81fe-a7c131de9cb9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Wonzimmer / Esszimmer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27341058" name="e3b587b0-be19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7312713" name="e3b587b0-be19-11f0-81fe-a7c131de9cb9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06726109" name="e8bfa920-be19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3956443" name="e8bfa920-be19-11f0-81fe-a7c131de9cb9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59623524" name="594fe240-be1a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7077712" name="594fe240-be1a-11f0-81fe-a7c131de9cb9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8272189" name="61c960e0-be1a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3203598" name="61c960e0-be1a-11f0-81fe-a7c131de9cb9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56292893" name="ee0ea650-be1a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6357420" name="ee0ea650-be1a-11f0-81fe-a7c131de9cb9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78289331" name="f2764630-be1a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79120620" name="f2764630-be1a-11f0-81fe-a7c131de9cb9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52960694" name="008906e0-be1b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257168" name="008906e0-be1b-11f0-81fe-a7c131de9cb9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51209673" name="08084700-be1b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29466920" name="08084700-be1b-11f0-81fe-a7c131de9cb9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84711934" name="1bc64b20-be1b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24297764" name="1bc64b20-be1b-11f0-81fe-a7c131de9cb9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22374915" name="28649440-be1b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977472" name="28649440-be1b-11f0-81fe-a7c131de9cb9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/ 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76362483" name="381a5690-be1b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45661722" name="381a5690-be1b-11f0-81fe-a7c131de9cb9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37535640" name="3cbd03a0-be1b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14264279" name="3cbd03a0-be1b-11f0-81fe-a7c131de9cb9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45176282" name="2dbba7c0-be1c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8936911" name="2dbba7c0-be1c-11f0-81fe-a7c131de9cb9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43186015" name="31cd3860-be1c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6008688" name="31cd3860-be1c-11f0-81fe-a7c131de9cb9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55557998" name="44cc5950-be1c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7066265" name="44cc5950-be1c-11f0-81fe-a7c131de9cb9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48749125" name="4dcd3060-be1c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3523657" name="4dcd3060-be1c-11f0-81fe-a7c131de9cb9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90755637" name="5808f870-be1c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9624883" name="5808f870-be1c-11f0-81fe-a7c131de9cb9.jpg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70570234" name="5e871c40-be1c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5750674" name="5e871c40-be1c-11f0-81fe-a7c131de9cb9.jpg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Hobbyraum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VM-28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61129197" name="aa8c0f00-be1d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951234" name="aa8c0f00-be1d-11f0-81fe-a7c131de9cb9.jpg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13816492" name="af945bb0-be1d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05484488" name="af945bb0-be1d-11f0-81fe-a7c131de9cb9.jpg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Heizraum/ Waschküchec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72897574" name="f2b28480-be1d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2206979" name="f2b28480-be1d-11f0-81fe-a7c131de9cb9.jpg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78813676" name="fc063680-be1d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8086259" name="fc063680-be1d-11f0-81fe-a7c131de9cb9.jpg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Balkon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VM-30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0453353" name="b7d48560-be1e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2634004" name="b7d48560-be1e-11f0-81fe-a7c131de9cb9.jpg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84176812" name="bad0fc80-be1e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8197240" name="bad0fc80-be1e-11f0-81fe-a7c131de9cb9.jpg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UG -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73223062" name="ce77f630-be1e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27219803" name="ce77f630-be1e-11f0-81fe-a7c131de9cb9.jpg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79324777" name="d2098160-be1e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2799387" name="d2098160-be1e-11f0-81fe-a7c131de9cb9.jpg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58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Niederweg 54, 8907 Wettswil am Albis</w:t>
          </w:r>
        </w:p>
        <w:p>
          <w:pPr>
            <w:spacing w:before="0" w:after="0"/>
          </w:pPr>
          <w:r>
            <w:t>571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media/document_image_rId48.jpeg" Type="http://schemas.openxmlformats.org/officeDocument/2006/relationships/image" Id="rId48"/>
    <Relationship Target="media/document_image_rId49.jpeg" Type="http://schemas.openxmlformats.org/officeDocument/2006/relationships/image" Id="rId49"/>
    <Relationship Target="media/document_image_rId50.jpeg" Type="http://schemas.openxmlformats.org/officeDocument/2006/relationships/image" Id="rId50"/>
    <Relationship Target="media/document_image_rId51.jpeg" Type="http://schemas.openxmlformats.org/officeDocument/2006/relationships/image" Id="rId51"/>
    <Relationship Target="media/document_image_rId52.jpeg" Type="http://schemas.openxmlformats.org/officeDocument/2006/relationships/image" Id="rId52"/>
    <Relationship Target="media/document_image_rId53.jpeg" Type="http://schemas.openxmlformats.org/officeDocument/2006/relationships/image" Id="rId53"/>
    <Relationship Target="media/document_image_rId54.jpeg" Type="http://schemas.openxmlformats.org/officeDocument/2006/relationships/image" Id="rId54"/>
    <Relationship Target="media/document_image_rId55.jpeg" Type="http://schemas.openxmlformats.org/officeDocument/2006/relationships/image" Id="rId55"/>
    <Relationship Target="media/document_image_rId56.jpeg" Type="http://schemas.openxmlformats.org/officeDocument/2006/relationships/image" Id="rId56"/>
    <Relationship Target="media/document_image_rId57.jpeg" Type="http://schemas.openxmlformats.org/officeDocument/2006/relationships/image" Id="rId57"/>
    <Relationship Target="footer.xml" Type="http://schemas.openxmlformats.org/officeDocument/2006/relationships/footer" Id="rId58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