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alle Räume </w:t>
            </w:r>
          </w:p>
          <w:p>
            <w:pPr>
              <w:spacing w:before="0" w:after="0"/>
            </w:pPr>
            <w:r>
              <w:t>DG -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5169218" name="b6c05670-bbd2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88756959" name="b6c05670-bbd2-11f0-9f59-51d72857301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9395424" name="bb61cb00-bbd2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333879" name="bb61cb00-bbd2-11f0-9f59-51d72857301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/ WC </w:t>
            </w:r>
          </w:p>
          <w:p>
            <w:pPr>
              <w:spacing w:before="0" w:after="0"/>
            </w:pPr>
            <w:r>
              <w:t>DG- 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493795538" name="380ae94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8256720" name="380ae940-bbd6-11f0-9f59-51d72857301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2741301"/>
                  <wp:effectExtent l="0" t="0" r="0" b="0"/>
                  <wp:docPr id="1329484456" name="39c5919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7167159" name="39c59190-bbd6-11f0-9f59-51d72857301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2741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0286819" name="1d46696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378564" name="1d466960-bbd4-11f0-9f59-51d72857301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8513556" name="21d4cb2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8867749" name="21d4cb20-bbd4-11f0-9f59-51d72857301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4599592" name="324997b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4169006" name="324997b0-bbd4-11f0-9f59-51d72857301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6575949" name="353c4ad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5573191" name="353c4ad0-bbd4-11f0-9f59-51d72857301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9006601" name="7cb0b8f0-bbd5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216005" name="7cb0b8f0-bbd5-11f0-9f59-51d72857301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7062453" name="101bfaf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6588937" name="101bfaf0-bbd6-11f0-9f59-51d72857301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936370" name="4c2a203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6831984" name="4c2a2030-bbd6-11f0-9f59-51d72857301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3717320" name="50f75fb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615094" name="50f75fb0-bbd6-11f0-9f59-51d72857301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1500103" name="6661db5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8750605" name="6661db50-bbd6-11f0-9f59-51d72857301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9610142" name="6a2ced1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9816403" name="6a2ced10-bbd6-11f0-9f59-51d72857301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7621685" name="af5082d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9007838" name="af5082d0-bbd6-11f0-9f59-51d72857301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9537037" name="b54aa99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2534680" name="b54aa990-bbd6-11f0-9f59-51d72857301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8014756" name="f1e8d9d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0337105" name="f1e8d9d0-bbd6-11f0-9f59-51d72857301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6662123" name="f52a222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597900" name="f52a2220-bbd6-11f0-9f59-51d72857301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0650249" name="637ffba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3706603" name="637ffba0-bbd7-11f0-9f59-51d72857301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8625777" name="671ea63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3892412" name="671ea630-bbd7-11f0-9f59-51d72857301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6787671" name="9840c63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6117904" name="9840c630-bbd7-11f0-9f59-51d72857301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1760955" name="9d7504e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1338007" name="9d7504e0-bbd7-11f0-9f59-51d72857301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1097813" name="dbc1816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5534833" name="dbc18160-bbd7-11f0-9f59-51d72857301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8322027" name="df94826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7847785" name="df948260-bbd7-11f0-9f59-51d72857301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54786443" name="9e8483a0-bbd8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3594642" name="9e8483a0-bbd8-11f0-9f59-51d72857301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12083694" name="a44cc4f0-bbd8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4786802" name="a44cc4f0-bbd8-11f0-9f59-51d72857301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/ 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6896214" name="6222076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7901431" name="62220760-bbd9-11f0-9f59-51d72857301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2197974" name="652d99b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4535074" name="652d99b0-bbd9-11f0-9f59-51d72857301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/ 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4871067" name="7649f0e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512491" name="7649f0e0-bbd9-11f0-9f59-51d72857301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7770087" name="79dfc1d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716980" name="79dfc1d0-bbd9-11f0-9f59-51d72857301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Untere Bahnhofstrasse 14, 8910 Affoltern am Albis </w:t>
          </w:r>
        </w:p>
        <w:p>
          <w:pPr>
            <w:spacing w:before="0" w:after="0"/>
          </w:pPr>
          <w:r>
            <w:t>573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footer.xml" Type="http://schemas.openxmlformats.org/officeDocument/2006/relationships/footer" Id="rId3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