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3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10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>rot 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2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5 m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12 m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25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26 m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MaP-18</w:t>
            </w:r>
          </w:p>
        </w:tc>
        <w:tc>
          <w:p>
            <w:pPr>
              <w:spacing w:before="0" w:after="0" w:line="240" w:lineRule="auto"/>
            </w:pPr>
            <w:r>
              <w:t>Quantität: 2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VM-20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MaP-19</w:t>
            </w:r>
          </w:p>
        </w:tc>
        <w:tc>
          <w:p>
            <w:pPr>
              <w:spacing w:before="0" w:after="0" w:line="240" w:lineRule="auto"/>
            </w:pPr>
            <w:r>
              <w:t>Quantität: 7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MaP-22</w:t>
            </w:r>
          </w:p>
        </w:tc>
        <w:tc>
          <w:p>
            <w:pPr>
              <w:spacing w:before="0" w:after="0" w:line="240" w:lineRule="auto"/>
            </w:pPr>
            <w:r>
              <w:t>Quantität: 4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VM-25</w:t>
            </w:r>
          </w:p>
        </w:tc>
        <w:tc>
          <w:p>
            <w:pPr>
              <w:spacing w:before="0" w:after="0" w:line="240" w:lineRule="auto"/>
            </w:pPr>
            <w:r>
              <w:t>Cushionvinyl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VM-27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VM-28</w:t>
            </w:r>
          </w:p>
        </w:tc>
        <w:tc>
          <w:p>
            <w:pPr>
              <w:spacing w:before="0" w:after="0" w:line="240" w:lineRule="auto"/>
            </w:pPr>
            <w:r>
              <w:t>Heizung </w:t>
            </w:r>
          </w:p>
          <w:p>
            <w:pPr>
              <w:spacing w:before="0" w:after="0" w:line="240" w:lineRule="auto"/>
            </w:pPr>
            <w:r>
              <w:t>Flanschdichtingen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10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VM-29</w:t>
            </w:r>
          </w:p>
        </w:tc>
        <w:tc>
          <w:p>
            <w:pPr>
              <w:spacing w:before="0" w:after="0" w:line="240" w:lineRule="auto"/>
            </w:pPr>
            <w:r>
              <w:t>Asbestummantellung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2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VM-30</w:t>
            </w:r>
          </w:p>
        </w:tc>
        <w:tc>
          <w:p>
            <w:pPr>
              <w:spacing w:before="0" w:after="0" w:line="240" w:lineRule="auto"/>
            </w:pPr>
            <w:r>
              <w:t>Elektotableau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5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VM-31</w:t>
            </w:r>
          </w:p>
        </w:tc>
        <w:tc>
          <w:p>
            <w:pPr>
              <w:spacing w:before="0" w:after="0" w:line="240" w:lineRule="auto"/>
            </w:pPr>
            <w:r>
              <w:t>Dichtungen </w:t>
            </w:r>
          </w:p>
          <w:p>
            <w:pPr>
              <w:spacing w:before="0" w:after="0" w:line="240" w:lineRule="auto"/>
            </w:pPr>
            <w:r>
              <w:t>Öltank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2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Fassade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Weingasse 20, 8916 Jonen </w:t>
          </w:r>
        </w:p>
        <w:p>
          <w:pPr>
            <w:spacing w:before="0" w:after="0"/>
          </w:pPr>
          <w:r>
            <w:t>61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