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Weingasse 20, 8916 Jonen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948674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827938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Helvetic Mobility GmbH</w:t>
            </w:r>
          </w:p>
          <w:p>
            <w:pPr>
              <w:spacing w:before="0" w:after="0" w:line="240" w:lineRule="auto"/>
            </w:pPr>
            <w:r>
              <w:rPr/>
              <w:t>Pfingstweidstrasse 3</w:t>
            </w:r>
          </w:p>
          <w:p>
            <w:pPr>
              <w:spacing w:before="0" w:after="0" w:line="240" w:lineRule="auto"/>
            </w:pPr>
            <w:r>
              <w:rPr/>
              <w:t>8005 Zürich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