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0414969" name="c58968c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923002" name="c58968c0-b585-11f0-a75c-cfd6a5a8724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308853" name="cd1bbbb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8329195" name="cd1bbbb0-b585-11f0-a75c-cfd6a5a8724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73788" name="9f7b52f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6635457" name="9f7b52f0-b586-11f0-a75c-cfd6a5a8724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5254285" name="a32966d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9260237" name="a32966d0-b586-11f0-a75c-cfd6a5a8724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4200249" name="ffc23c5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96815" name="ffc23c50-b586-11f0-a75c-cfd6a5a8724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1772949" name="0451887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467309" name="04518870-b587-11f0-a75c-cfd6a5a8724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Grosser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123961" name="6cfe416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75567" name="6cfe4160-b587-11f0-a75c-cfd6a5a8724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8633014" name="72425e9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8458607" name="72425e90-b587-11f0-a75c-cfd6a5a8724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8010336" name="d8a7e6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441477" name="d8a7e6a0-b587-11f0-a75c-cfd6a5a8724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5708311" name="de12779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9658763" name="de127790-b587-11f0-a75c-cfd6a5a8724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0465431" name="ea95e5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143098" name="ea95e5b0-b587-11f0-a75c-cfd6a5a8724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118205" name="eebbc1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5434129" name="eebbc1a0-b587-11f0-a75c-cfd6a5a8724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Lavabo Raum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049573" name="4d648b6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334560" name="4d648b60-b588-11f0-a75c-cfd6a5a8724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146378" name="93e5b5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9559485" name="93e5b550-b588-11f0-a75c-cfd6a5a8724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Lavabo Raum / Esszimmer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6456252" name="d01a4e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309092" name="d01a4e50-b588-11f0-a75c-cfd6a5a8724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391782" name="d38e667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2111538" name="d38e6670-b588-11f0-a75c-cfd6a5a8724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0599152" name="1b9c990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6559792" name="1b9c9900-b589-11f0-a75c-cfd6a5a8724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6372347" name="2108b09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5093719" name="2108b090-b589-11f0-a75c-cfd6a5a8724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5489283" name="c7b329c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3079322" name="c7b329c0-b589-11f0-a75c-cfd6a5a8724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4317850" name="cd344ff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351307" name="cd344ff0-b589-11f0-a75c-cfd6a5a8724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2289947" name="dbdd362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8696748" name="dbdd3620-b589-11f0-a75c-cfd6a5a8724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4261563" name="e0c43f3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4015366" name="e0c43f30-b589-11f0-a75c-cfd6a5a8724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0695061" name="f113d08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8071312" name="f113d080-b589-11f0-a75c-cfd6a5a8724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534625" name="f4f688f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8548493" name="f4f688f0-b589-11f0-a75c-cfd6a5a8724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9624370" name="019212f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529432" name="019212f0-b58a-11f0-a75c-cfd6a5a8724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7612444" name="06d2adb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189585" name="06d2adb0-b58a-11f0-a75c-cfd6a5a8724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4363503" name="c5ad794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9371048" name="c5ad7940-b58a-11f0-a75c-cfd6a5a8724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7008552" name="cd11b75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9732517" name="cd11b750-b58a-11f0-a75c-cfd6a5a8724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7293299" name="dcbc2f0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3373633" name="dcbc2f00-b58a-11f0-a75c-cfd6a5a8724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1981491" name="e186132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772250" name="e1861320-b58a-11f0-a75c-cfd6a5a8724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7995554" name="d6c965d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4680618" name="d6c965d0-b58b-11f0-a75c-cfd6a5a8724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2001148" name="dabd836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292538" name="dabd8360-b58b-11f0-a75c-cfd6a5a8724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Geländer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576591" name="f0b4d5b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1760188" name="f0b4d5b0-b58b-11f0-a75c-cfd6a5a8724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7626007" name="f441a5f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9742493" name="f441a5f0-b58b-11f0-a75c-cfd6a5a8724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1055630" name="05bbad8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6984523" name="05bbad80-b58c-11f0-a75c-cfd6a5a8724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3653517" name="0a89fe7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1413354" name="0a89fe70-b58c-11f0-a75c-cfd6a5a8724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911974" name="67a76d4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503660" name="67a76d40-b58c-11f0-a75c-cfd6a5a8724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5820192" name="6b8f2ec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986286" name="6b8f2ec0-b58c-11f0-a75c-cfd6a5a8724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6020261" name="feecf150-b58e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452520" name="feecf150-b58e-11f0-a75c-cfd6a5a8724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6965932" name="02f1b0b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3618578" name="02f1b0b0-b58f-11f0-a75c-cfd6a5a8724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6775438" name="106e72f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604540" name="106e72f0-b58f-11f0-a75c-cfd6a5a8724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5909544" name="15fa478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7364476" name="15fa4780-b58f-11f0-a75c-cfd6a5a8724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0951726" name="1d4981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2754505" name="1d498180-b590-11f0-a75c-cfd6a5a8724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3402188" name="212a17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6161029" name="212a1710-b590-11f0-a75c-cfd6a5a8724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2866701" name="30fa3f3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8630174" name="30fa3f30-b590-11f0-a75c-cfd6a5a87243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5786829" name="347a654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2200466" name="347a6540-b590-11f0-a75c-cfd6a5a87243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6535039" name="82be8f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887328" name="82be8f10-b590-11f0-a75c-cfd6a5a87243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0684228" name="877fe7b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4662417" name="877fe7b0-b590-11f0-a75c-cfd6a5a87243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3418458" name="c8eb095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2985044" name="c8eb0950-b590-11f0-a75c-cfd6a5a8724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1545516" name="ceda0c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9809106" name="ceda0c80-b590-11f0-a75c-cfd6a5a8724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4622530" name="e0ea12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868809" name="e0ea1280-b590-11f0-a75c-cfd6a5a8724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6343050" name="e514d07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9862015" name="e514d070-b590-11f0-a75c-cfd6a5a8724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4294303" name="41a7d99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8239973" name="41a7d990-b591-11f0-a75c-cfd6a5a8724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4526887" name="46eabe4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2844218" name="46eabe40-b591-11f0-a75c-cfd6a5a8724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0355632" name="5734f8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8187082" name="5734f860-b591-11f0-a75c-cfd6a5a8724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9069689" name="5cbc120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6379090" name="5cbc1200-b591-11f0-a75c-cfd6a5a87243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1190585" name="6c772b8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3201508" name="6c772b80-b591-11f0-a75c-cfd6a5a87243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5270816" name="70574be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1622177" name="70574be0-b591-11f0-a75c-cfd6a5a87243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9551448" name="fb4bce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8848401" name="fb4bce60-b591-11f0-a75c-cfd6a5a87243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8400268" name="003dfb00-b592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3842052" name="003dfb00-b592-11f0-a75c-cfd6a5a87243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2255990" name="a2ed5c5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0344942" name="a2ed5c50-b593-11f0-a75c-cfd6a5a87243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078075" name="a6a29c2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071288" name="a6a29c20-b593-11f0-a75c-cfd6a5a87243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1696088" name="b26949f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1517307" name="b26949f0-b593-11f0-a75c-cfd6a5a87243.jpg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2692640" name="b64a7bc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452749" name="b64a7bc0-b593-11f0-a75c-cfd6a5a87243.jpg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Leimatstrasse 1, 8580 Amriswil</w:t>
          </w:r>
        </w:p>
        <w:p>
          <w:pPr>
            <w:spacing w:before="0" w:after="0"/>
          </w:pPr>
          <w:r>
            <w:t>563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media/document_image_rId66.jpeg" Type="http://schemas.openxmlformats.org/officeDocument/2006/relationships/image" Id="rId66"/>
    <Relationship Target="media/document_image_rId67.jpeg" Type="http://schemas.openxmlformats.org/officeDocument/2006/relationships/image" Id="rId67"/>
    <Relationship Target="footer.xml" Type="http://schemas.openxmlformats.org/officeDocument/2006/relationships/footer" Id="rId6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