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2222492" name="f7f8cfc0-b405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1381680" name="f7f8cfc0-b405-11f0-8b2c-693c6cb3a91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2819707" name="ff1ad4b0-b405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2063242" name="ff1ad4b0-b405-11f0-8b2c-693c6cb3a91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8289166" name="0f51fc0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9693890" name="0f51fc00-b406-11f0-8b2c-693c6cb3a91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7042038" name="16d7cbd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791977" name="16d7cbd0-b406-11f0-8b2c-693c6cb3a91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3868928" name="216a8d8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6043498" name="216a8d80-b406-11f0-8b2c-693c6cb3a91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0164276" name="253d195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162989" name="253d1950-b406-11f0-8b2c-693c6cb3a91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0388646" name="2d98619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3229912" name="2d986190-b406-11f0-8b2c-693c6cb3a91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0823829" name="34cefff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0408807" name="34cefff0-b406-11f0-8b2c-693c6cb3a91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4932827" name="9f17b5a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3094855" name="9f17b5a0-b406-11f0-8b2c-693c6cb3a91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956147" name="a5a4cd9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2179944" name="a5a4cd90-b406-11f0-8b2c-693c6cb3a91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EG- 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3786321" name="b8234cd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5193291" name="b8234cd0-b406-11f0-8b2c-693c6cb3a91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0155428" name="c05a6b4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245852" name="c05a6b40-b406-11f0-8b2c-693c6cb3a91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5304547" name="c9d0c07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0848828" name="c9d0c070-b406-11f0-8b2c-693c6cb3a91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6709787" name="ccf6436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5431361" name="ccf64360-b406-11f0-8b2c-693c6cb3a91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2187143" name="3445411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9713087" name="34454110-b407-11f0-8b2c-693c6cb3a91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2073646" name="3eb6710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712194" name="3eb67100-b407-11f0-8b2c-693c6cb3a91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2137183" name="49df7f4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5850350" name="49df7f40-b407-11f0-8b2c-693c6cb3a91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7516146" name="502c80f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682164" name="502c80f0-b407-11f0-8b2c-693c6cb3a91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5144814" name="f223843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6083619" name="f2238430-b407-11f0-8b2c-693c6cb3a91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7611330" name="f5de424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3591596" name="f5de4240-b407-11f0-8b2c-693c6cb3a91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3663847" name="d581ff9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5145574" name="d581ff90-b408-11f0-8b2c-693c6cb3a91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138271" name="dcd1a43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8576122" name="dcd1a430-b408-11f0-8b2c-693c6cb3a91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2751905" name="f4056e2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7798768" name="f4056e20-b408-11f0-8b2c-693c6cb3a91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7595441" name="f94aeae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713415" name="f94aeae0-b408-11f0-8b2c-693c6cb3a91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9586344" name="079695e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6559452" name="079695e0-b409-11f0-8b2c-693c6cb3a91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1912876" name="0c2d350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4204295" name="0c2d3500-b409-11f0-8b2c-693c6cb3a91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Sockelputz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6251629" name="d12566c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1634537" name="d12566c0-b409-11f0-8b2c-693c6cb3a91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9143374" name="d87ef67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9702170" name="d87ef670-b409-11f0-8b2c-693c6cb3a91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8239901" name="0d25d060-b40a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6781038" name="0d25d060-b40a-11f0-8b2c-693c6cb3a91a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4318788" name="1107c580-b40a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6749253" name="1107c580-b40a-11f0-8b2c-693c6cb3a91a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Zelglistrasse 28, 15705 Hallwil</w:t>
          </w:r>
        </w:p>
        <w:p>
          <w:pPr>
            <w:spacing w:before="0" w:after="0"/>
          </w:pPr>
          <w:r>
            <w:t>551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