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- UG</w:t>
            </w:r>
          </w:p>
          <w:p>
            <w:pPr>
              <w:spacing w:before="0" w:after="0"/>
            </w:pPr>
            <w:r>
              <w:t>Kamin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7569183" name="2366810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1049628" name="23668100-bb0b-11f0-ba21-591e44535d46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3813044" name="27ff912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6003535" name="27ff9120-bb0b-11f0-ba21-591e44535d46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6379908" name="9797aea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63148673" name="9797aea0-bb0b-11f0-ba21-591e44535d46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7600691" name="9badac1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5920645" name="9badac10-bb0b-11f0-ba21-591e44535d46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8874478" name="d2e4a6c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7030716" name="d2e4a6c0-bb0b-11f0-ba21-591e44535d46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4157518" name="d7e9e630-bb0b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0053033" name="d7e9e630-bb0b-11f0-ba21-591e44535d46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WC / Bad 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02135587" name="2eb6a9d0-bb0c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3120543" name="2eb6a9d0-bb0c-11f0-ba21-591e44535d46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39327300" name="329ce4b0-bb0c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7754533" name="329ce4b0-bb0c-11f0-ba21-591e44535d46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00407898" name="8ad56d50-bb0c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9778017" name="8ad56d50-bb0c-11f0-ba21-591e44535d46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02063993" name="8ed87f00-bb0c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2418140" name="8ed87f00-bb0c-11f0-ba21-591e44535d46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Gang 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6065966" name="fb7b7860-bb0c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2136370" name="fb7b7860-bb0c-11f0-ba21-591e44535d46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0662585" name="03569420-bb0d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4920779" name="03569420-bb0d-11f0-ba21-591e44535d46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93674159" name="4fea00b0-bb0d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4478432" name="4fea00b0-bb0d-11f0-ba21-591e44535d46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9634204" name="53bcdaa0-bb0d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1419322" name="53bcdaa0-bb0d-11f0-ba21-591e44535d46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WC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94002707" name="9c2a9250-bb0d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7658783" name="9c2a9250-bb0d-11f0-ba21-591e44535d46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51120900" name="a102a740-bb0d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8794398" name="a102a740-bb0d-11f0-ba21-591e44535d46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0804874" name="6d7955d0-bb0e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89750264" name="6d7955d0-bb0e-11f0-ba21-591e44535d46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22275" name="7264cbb0-bb0e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5674766" name="7264cbb0-bb0e-11f0-ba21-591e44535d46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8964783" name="9feab220-bb0e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8710609" name="9feab220-bb0e-11f0-ba21-591e44535d46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02823514" name="a545d9c0-bb0e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2080480" name="a545d9c0-bb0e-11f0-ba21-591e44535d46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4. 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6424858" name="4a0b1830-bb0f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4208917" name="4a0b1830-bb0f-11f0-ba21-591e44535d46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30183388" name="4e4d2eb0-bb0f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1314272" name="4e4d2eb0-bb0f-11f0-ba21-591e44535d46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Gesamter 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Rohrummantellung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technisches Textil</w:t>
            </w:r>
          </w:p>
          <w:p>
            <w:pPr>
              <w:spacing w:before="0" w:after="0"/>
            </w:pPr>
            <w:r>
              <w:t>Rohrummantellung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4520210" name="dc7cd7a0-bb12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6565503" name="dc7cd7a0-bb12-11f0-ba21-591e44535d46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94620402" name="e5dbad30-bb12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6157484" name="e5dbad30-bb12-11f0-ba21-591e44535d46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/ Heizraum </w:t>
            </w:r>
          </w:p>
          <w:p>
            <w:pPr>
              <w:spacing w:before="0" w:after="0"/>
            </w:pPr>
            <w:r>
              <w:t>UG/ 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3761760" name="530366f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1314696" name="530366f0-bb13-11f0-ba21-591e44535d46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3262071" name="5a7b541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7417391" name="5a7b5410-bb13-11f0-ba21-591e44535d46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413438" name="9d27a84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1549675" name="9d27a840-bb13-11f0-ba21-591e44535d46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8500291" name="a0bfea3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85987128" name="a0bfea30-bb13-11f0-ba21-591e44535d46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5815791" name="f430d8a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1998802" name="f430d8a0-bb13-11f0-ba21-591e44535d46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687685" name="f8494710-bb13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4060726" name="f8494710-bb13-11f0-ba21-591e44535d46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1824616" name="176c9f20-bb14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7829919" name="176c9f20-bb14-11f0-ba21-591e44535d46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09639498" name="1c090aa0-bb14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3210386" name="1c090aa0-bb14-11f0-ba21-591e44535d46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Putz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0304812" name="a66c2290-bb14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1090008" name="a66c2290-bb14-11f0-ba21-591e44535d46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41717402" name="ad2f8cc0-bb14-11f0-ba21-591e44535d4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6124201" name="ad2f8cc0-bb14-11f0-ba21-591e44535d46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Seidenstrasse 7, 5200 Brugg</w:t>
          </w:r>
        </w:p>
        <w:p>
          <w:pPr>
            <w:spacing w:before="0" w:after="0"/>
          </w:pPr>
          <w:r>
            <w:t>549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footer.xml" Type="http://schemas.openxmlformats.org/officeDocument/2006/relationships/footer" Id="rId3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