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256596" name="588bb2f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182254" name="588bb2f0-b0a8-11f0-9c01-4173ae347f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598093" name="5d33902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99916" name="5d339020-b0a8-11f0-9c01-4173ae347f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171105" name="70240b1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06271" name="70240b10-b0a8-11f0-9c01-4173ae347f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992965" name="754b035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134157" name="754b0350-b0a8-11f0-9c01-4173ae347f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099129" name="b9fc4f4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1404" name="b9fc4f40-b0a8-11f0-9c01-4173ae347f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850185" name="c29cdde0-b0a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714375" name="c29cdde0-b0a8-11f0-9c01-4173ae347f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954838" name="32fe17c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615127" name="32fe17c0-b0a9-11f0-9c01-4173ae347f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898532" name="3766f02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97735" name="3766f020-b0a9-11f0-9c01-4173ae347f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177603" name="61bf646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237529" name="61bf6460-b0a9-11f0-9c01-4173ae347f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69090" name="672c8d6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313629" name="672c8d60-b0a9-11f0-9c01-4173ae347f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470407" name="86e372e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08203" name="86e372e0-b0a9-11f0-9c01-4173ae347f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428276" name="8b11da5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511741" name="8b11da50-b0a9-11f0-9c01-4173ae347f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17212" name="b500422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85729" name="b5004220-b0a9-11f0-9c01-4173ae347f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596367" name="bb00aa70-b0a9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645685" name="bb00aa70-b0a9-11f0-9c01-4173ae347f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6108541" name="ab76ef40-b0ab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568164" name="ab76ef40-b0ab-11f0-9c01-4173ae347f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904564" name="c8669e70-b0ab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799979" name="c8669e70-b0ab-11f0-9c01-4173ae347f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126013" name="32b1c52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194522" name="32b1c520-b0ac-11f0-9c01-4173ae347f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647337" name="3800429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70227" name="38004290-b0ac-11f0-9c01-4173ae347f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711221" name="43ac3c7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032179" name="43ac3c70-b0ac-11f0-9c01-4173ae347f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450406" name="48c8fb8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032170" name="48c8fb80-b0ac-11f0-9c01-4173ae347f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966773" name="61e66d0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638451" name="61e66d00-b0ac-11f0-9c01-4173ae347f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856621" name="6a99723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13138" name="6a997230-b0ac-11f0-9c01-4173ae347f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383836" name="992c5bd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950487" name="992c5bd0-b0ac-11f0-9c01-4173ae347fc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147152" name="9e6d92d0-b0ac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923594" name="9e6d92d0-b0ac-11f0-9c01-4173ae347fc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240547" name="1006fe9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508486" name="1006fe90-b0ad-11f0-9c01-4173ae347fc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364182" name="1519f9a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749192" name="1519f9a0-b0ad-11f0-9c01-4173ae347fc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4433491" name="3af1a0b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329557" name="3af1a0b0-b0ad-11f0-9c01-4173ae347f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535864" name="57e399d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68278" name="57e399d0-b0ad-11f0-9c01-4173ae347f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760599" name="82ee953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764727" name="82ee9530-b0ad-11f0-9c01-4173ae347f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147846" name="86cc1d8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78951" name="86cc1d80-b0ad-11f0-9c01-4173ae347f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476396" name="b508349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928704" name="b5083490-b0ad-11f0-9c01-4173ae347fc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105255" name="b99a66e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648692" name="b99a66e0-b0ad-11f0-9c01-4173ae347f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456436" name="f5979c3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33300" name="f5979c30-b0ad-11f0-9c01-4173ae347fc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704765" name="f93b01b0-b0ad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081016" name="f93b01b0-b0ad-11f0-9c01-4173ae347f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853482" name="0a23ecd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0832" name="0a23ecd0-b0ae-11f0-9c01-4173ae347f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010983" name="0dbca3f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579172" name="0dbca3f0-b0ae-11f0-9c01-4173ae347f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744816" name="71c661b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685460" name="71c661b0-b0ae-11f0-9c01-4173ae347fc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685216" name="79fda73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647839" name="79fda730-b0ae-11f0-9c01-4173ae347f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Lavabo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433349" name="8d166aa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53804" name="8d166aa0-b0ae-11f0-9c01-4173ae347f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417285" name="92b0be20-b0ae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656702" name="92b0be20-b0ae-11f0-9c01-4173ae347fc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375954" name="1e1a70a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048282" name="1e1a70a0-b0af-11f0-9c01-4173ae347fc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509235" name="2116729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962940" name="21167290-b0af-11f0-9c01-4173ae347fc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038947" name="2ec197d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23650" name="2ec197d0-b0af-11f0-9c01-4173ae347fc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668110" name="330227b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582358" name="330227b0-b0af-11f0-9c01-4173ae347fc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261619" name="6b95570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735474" name="6b955700-b0af-11f0-9c01-4173ae347fc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584095" name="71dd018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012550" name="71dd0180-b0af-11f0-9c01-4173ae347fc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924832" name="7c36d8e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520459" name="7c36d8e0-b0af-11f0-9c01-4173ae347fc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862293" name="80ae3030-b0af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917977" name="80ae3030-b0af-11f0-9c01-4173ae347fc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782781" name="4891a59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297872" name="4891a590-b0b1-11f0-9c01-4173ae347fc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151212" name="4fc313d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048559" name="4fc313d0-b0b1-11f0-9c01-4173ae347fc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067206" name="ddb56d0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145322" name="ddb56d00-b0b1-11f0-9c01-4173ae347fc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084907" name="e312b78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115919" name="e312b780-b0b1-11f0-9c01-4173ae347fc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559854" name="f624c43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611861" name="f624c430-b0b1-11f0-9c01-4173ae347f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567047" name="fad071f0-b0b1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440293" name="fad071f0-b0b1-11f0-9c01-4173ae347fc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156629" name="1042b5c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707563" name="1042b5c0-b0b2-11f0-9c01-4173ae347fc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390245" name="1526b19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431449" name="1526b190-b0b2-11f0-9c01-4173ae347fc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818774" name="55d8e37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865419" name="55d8e370-b0b2-11f0-9c01-4173ae347fc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807165" name="588083d0-b0b2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48140" name="588083d0-b0b2-11f0-9c01-4173ae347fc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29468" name="1855716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825190" name="18557160-b0b4-11f0-9c01-4173ae347f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621850" name="1e8b1a8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2337" name="1e8b1a80-b0b4-11f0-9c01-4173ae347fc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313172" name="2d0f139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450662" name="2d0f1390-b0b4-11f0-9c01-4173ae347fc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87326" name="33dfeb4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581510" name="33dfeb40-b0b4-11f0-9c01-4173ae347fc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383069" name="4487d5c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32794" name="4487d5c0-b0b4-11f0-9c01-4173ae347fc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997474" name="48a43bd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126638" name="48a43bd0-b0b4-11f0-9c01-4173ae347fc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000028" name="97f1bf5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227330" name="97f1bf50-b0b4-11f0-9c01-4173ae347fc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178010" name="9bc5358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831725" name="9bc53580-b0b4-11f0-9c01-4173ae347fca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Pausenraum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28844" name="f7c48a2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815188" name="f7c48a20-b0b4-11f0-9c01-4173ae347fc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584215" name="fd5a49c0-b0b4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044799" name="fd5a49c0-b0b4-11f0-9c01-4173ae347fc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364979" name="74ebeb0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530217" name="74ebeb00-b0b6-11f0-9c01-4173ae347fc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337927" name="7b25b2d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493589" name="7b25b2d0-b0b6-11f0-9c01-4173ae347fca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111888" name="8b8ac7f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002216" name="8b8ac7f0-b0b6-11f0-9c01-4173ae347fc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630679" name="917cff7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21869" name="917cff70-b0b6-11f0-9c01-4173ae347fc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414385" name="aa1f9ba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217932" name="aa1f9ba0-b0b6-11f0-9c01-4173ae347fca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485720" name="ae0699d0-b0b6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591693" name="ae0699d0-b0b6-11f0-9c01-4173ae347fca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597345" name="6982aa00-b0b7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662132" name="6982aa00-b0b7-11f0-9c01-4173ae347fc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96287" name="6e4191a0-b0b7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462235" name="6e4191a0-b0b7-11f0-9c01-4173ae347fca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503613" name="54b403c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832135" name="54b403c0-b0b8-11f0-9c01-4173ae347fc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675527" name="5a81c35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661276" name="5a81c350-b0b8-11f0-9c01-4173ae347fca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Sockelputz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185703" name="d2cfcc3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109377" name="d2cfcc30-b0b8-11f0-9c01-4173ae347fca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93873" name="d7aa5220-b0b8-11f0-9c01-4173ae347f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025415" name="d7aa5220-b0b8-11f0-9c01-4173ae347fc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Winikerstrasse 6, 8610 Uster</w:t>
          </w:r>
        </w:p>
        <w:p>
          <w:pPr>
            <w:spacing w:before="0" w:after="0"/>
          </w:pPr>
          <w:r>
            <w:t>522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footer.xml" Type="http://schemas.openxmlformats.org/officeDocument/2006/relationships/footer" Id="rId8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