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Sauna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86970906" name="cf3ff510-b331-11f0-a05c-b1d4997df99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1128387" name="cf3ff510-b331-11f0-a05c-b1d4997df995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77341436" name="d46f03a0-b331-11f0-a05c-b1d4997df99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14134004" name="d46f03a0-b331-11f0-a05c-b1d4997df995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Sauna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Rohrummantellung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technisches Textil</w:t>
            </w:r>
          </w:p>
          <w:p>
            <w:pPr>
              <w:spacing w:before="0" w:after="0"/>
            </w:pPr>
            <w:r>
              <w:t>Rohrummantellung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21073262" name="e81adf50-b331-11f0-a05c-b1d4997df99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20097507" name="e81adf50-b331-11f0-a05c-b1d4997df995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7313478" name="ee344de0-b331-11f0-a05c-b1d4997df99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68927738" name="ee344de0-b331-11f0-a05c-b1d4997df995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Cushio Vinyl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79920450" name="350f3090-b332-11f0-a05c-b1d4997df99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01634757" name="350f3090-b332-11f0-a05c-b1d4997df995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33002181" name="46624f30-b332-11f0-a05c-b1d4997df99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1301870" name="46624f30-b332-11f0-a05c-b1d4997df995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64866087" name="92b1d4f0-b332-11f0-a05c-b1d4997df99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51507826" name="92b1d4f0-b332-11f0-a05c-b1d4997df995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70859111" name="9e384570-b332-11f0-a05c-b1d4997df99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01829794" name="9e384570-b332-11f0-a05c-b1d4997df995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/ Gang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88618912" name="e5562490-b332-11f0-a05c-b1d4997df99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33613037" name="e5562490-b332-11f0-a05c-b1d4997df995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1854917" name="e8bc32f0-b332-11f0-a05c-b1d4997df99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95335082" name="e8bc32f0-b332-11f0-a05c-b1d4997df995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47677633" name="b342f860-b333-11f0-a05c-b1d4997df99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67881288" name="b342f860-b333-11f0-a05c-b1d4997df995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68970960" name="ba91d9b0-b333-11f0-a05c-b1d4997df99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41163066" name="ba91d9b0-b333-11f0-a05c-b1d4997df995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Gesamtes Haus </w:t>
            </w:r>
          </w:p>
          <w:p>
            <w:pPr>
              <w:spacing w:before="0" w:after="0"/>
            </w:pPr>
            <w:r>
              <w:t>DG- UG </w:t>
            </w:r>
          </w:p>
          <w:p>
            <w:pPr>
              <w:spacing w:before="0" w:after="0"/>
            </w:pPr>
            <w:r>
              <w:t>Kamin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4210019" name="8ccad620-b334-11f0-a05c-b1d4997df99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68475986" name="8ccad620-b334-11f0-a05c-b1d4997df995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46804890" name="94afdcf0-b334-11f0-a05c-b1d4997df99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94471593" name="94afdcf0-b334-11f0-a05c-b1d4997df995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8611073" name="068f2b50-b335-11f0-a05c-b1d4997df99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84777838" name="068f2b50-b335-11f0-a05c-b1d4997df995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66671806" name="0b6ac2b0-b335-11f0-a05c-b1d4997df99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05092886" name="0b6ac2b0-b335-11f0-a05c-b1d4997df995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VM-14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78850098" name="bb2ef220-b335-11f0-a05c-b1d4997df99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95685503" name="bb2ef220-b335-11f0-a05c-b1d4997df995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18120174" name="c06c5890-b335-11f0-a05c-b1d4997df99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71435177" name="c06c5890-b335-11f0-a05c-b1d4997df995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VM-15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93746883" name="8910c970-b336-11f0-a05c-b1d4997df99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80704767" name="8910c970-b336-11f0-a05c-b1d4997df995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59927831" name="8dd5a480-b336-11f0-a05c-b1d4997df99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37294323" name="8dd5a480-b336-11f0-a05c-b1d4997df995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VM-17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80073072" name="f17d6c20-b336-11f0-a05c-b1d4997df99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59058735" name="f17d6c20-b336-11f0-a05c-b1d4997df995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8521011" name="f76a9a90-b336-11f0-a05c-b1d4997df99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54784111" name="f76a9a90-b336-11f0-a05c-b1d4997df995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UG 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81478719" name="22a77b60-b337-11f0-a05c-b1d4997df99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5450472" name="22a77b60-b337-11f0-a05c-b1d4997df995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09304234" name="267aa370-b337-11f0-a05c-b1d4997df99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94609194" name="267aa370-b337-11f0-a05c-b1d4997df995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28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Waldgutstrasse 39, 9010 St. Gallen</w:t>
          </w:r>
        </w:p>
        <w:p>
          <w:pPr>
            <w:spacing w:before="0" w:after="0"/>
          </w:pPr>
          <w:r>
            <w:t>547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footer.xml" Type="http://schemas.openxmlformats.org/officeDocument/2006/relationships/footer" Id="rId28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