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8169208" name="c75c77c0-b97a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162712" name="c75c77c0-b97a-11f0-9afd-333793d60ec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5587492" name="cddc9760-b97a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2487678" name="cddc9760-b97a-11f0-9afd-333793d60ec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0482413" name="9e596f70-b97c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212793" name="9e596f70-b97c-11f0-9afd-333793d60ec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2810573" name="a8278190-b97c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9836313" name="a8278190-b97c-11f0-9afd-333793d60ec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0560270" name="73a21ce0-b97d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470045" name="73a21ce0-b97d-11f0-9afd-333793d60ec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3658328" name="79504680-b97d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1978348" name="79504680-b97d-11f0-9afd-333793d60ec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Boden, 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8334450" name="4a490fe0-b98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0343" name="4a490fe0-b980-11f0-adc1-95a729f3c9d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010893" name="524d8590-b98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9084535" name="524d8590-b980-11f0-adc1-95a729f3c9d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Sockel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0094440" name="c35aa4f0-b982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830878" name="c35aa4f0-b982-11f0-adc1-95a729f3c9d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5281893" name="cb611670-b982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985701" name="cb611670-b982-11f0-adc1-95a729f3c9d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Boden, 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6221464" name="2528f1a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561309" name="2528f1a0-b983-11f0-adc1-95a729f3c9d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1147578" name="2cc5f2f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429798" name="2cc5f2f0-b983-11f0-adc1-95a729f3c9d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0725304" name="e7c3ab6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140135" name="e7c3ab60-b983-11f0-adc1-95a729f3c9d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523853" name="eed5359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019963" name="eed53590-b983-11f0-adc1-95a729f3c9d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9933031" name="1f84e4b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872103" name="1f84e4b0-b984-11f0-adc1-95a729f3c9d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1034484" name="27fd03c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869072" name="27fd03c0-b984-11f0-adc1-95a729f3c9d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1831338" name="bf4c36b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72854" name="bf4c36b0-b984-11f0-adc1-95a729f3c9d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436766" name="c5319cf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388739" name="c5319cf0-b984-11f0-adc1-95a729f3c9d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6004864" name="ff27909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914470" name="ff279090-b984-11f0-adc1-95a729f3c9d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8088068" name="05d772c0-b985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96483" name="05d772c0-b985-11f0-adc1-95a729f3c9d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Boden, 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6939171" name="d0c53760-b985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9473019" name="d0c53760-b985-11f0-adc1-95a729f3c9d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148014" name="d628ea80-b985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696979" name="d628ea80-b985-11f0-adc1-95a729f3c9d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Boden, 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290590" name="0e4ed91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8792762" name="0e4ed910-b986-11f0-adc1-95a729f3c9d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1566111" name="15dbfbe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992302" name="15dbfbe0-b986-11f0-adc1-95a729f3c9d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2342277" name="3d43dfe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2243801" name="3d43dfe0-b986-11f0-adc1-95a729f3c9d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0557407" name="44c0af0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357765" name="44c0af00-b986-11f0-adc1-95a729f3c9d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0177814" name="625904d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851541" name="625904d0-b987-11f0-adc1-95a729f3c9d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9984547" name="68b87d1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00996" name="68b87d10-b987-11f0-adc1-95a729f3c9d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759659" name="92dd372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419299" name="92dd3720-b987-11f0-adc1-95a729f3c9d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1719962" name="9ba39d4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3362674" name="9ba39d40-b987-11f0-adc1-95a729f3c9d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Korkisolation</w:t>
            </w:r>
          </w:p>
          <w:p>
            <w:pPr>
              <w:spacing w:before="0" w:after="0"/>
            </w:pPr>
            <w:r>
              <w:t>Kork</w:t>
            </w:r>
          </w:p>
          <w:p>
            <w:pPr>
              <w:spacing w:before="0" w:after="0"/>
            </w:pPr>
            <w:r>
              <w:t>Dämmung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5244184" name="9ecd7080-b988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271998" name="9ecd7080-b988-11f0-adc1-95a729f3c9d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2246742" name="a7f111d0-b988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7015639" name="a7f111d0-b988-11f0-adc1-95a729f3c9d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Korkdämmung</w:t>
            </w:r>
          </w:p>
          <w:p>
            <w:pPr>
              <w:spacing w:before="0" w:after="0"/>
            </w:pPr>
            <w:r>
              <w:t>Kork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9365735" name="0b82b960-b989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471647" name="0b82b960-b989-11f0-adc1-95a729f3c9d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3590869" name="10a67d50-b989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388280" name="10a67d50-b989-11f0-adc1-95a729f3c9d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Gang Treppe</w:t>
            </w:r>
          </w:p>
          <w:p>
            <w:pPr>
              <w:spacing w:before="0" w:after="0"/>
            </w:pPr>
            <w:r>
              <w:t>Sockel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9209453" name="a6e5b4f0-b98b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676875" name="a6e5b4f0-b98b-11f0-adc1-95a729f3c9d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0081708" name="af7fdaf0-b98b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8889117" name="af7fdaf0-b98b-11f0-adc1-95a729f3c9d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Fliesenklener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3759560" name="25f3a59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205382" name="25f3a590-b98c-11f0-adc1-95a729f3c9d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3039823" name="2c1be13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1420660" name="2c1be130-b98c-11f0-adc1-95a729f3c9d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468664" name="d0391fd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3668517" name="d0391fd0-b98c-11f0-adc1-95a729f3c9d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4570751" name="d580e68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718831" name="d580e680-b98c-11f0-adc1-95a729f3c9d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3422424" name="169c3a70-b98d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5808257" name="169c3a70-b98d-11f0-adc1-95a729f3c9d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5990224" name="1c429be0-b98d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318088" name="1c429be0-b98d-11f0-adc1-95a729f3c9d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UG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Fassadenplatten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724792" name="81dc04e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602887" name="81dc04e0-b98e-11f0-adc1-95a729f3c9dc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787542" name="927919f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630628" name="927919f0-b98e-11f0-adc1-95a729f3c9dc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UG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Fassadenplatten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4120215" name="f4d91f5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0783085" name="f4d91f50-b98e-11f0-adc1-95a729f3c9dc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7886828" name="fb888c5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9653" name="fb888c50-b98e-11f0-adc1-95a729f3c9dc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UG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214786" name="445f4990-b99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938559" name="445f4990-b990-11f0-adc1-95a729f3c9dc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0629664" name="4c106f20-b99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711290" name="4c106f20-b990-11f0-adc1-95a729f3c9dc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566</w:t>
          </w:r>
        </w:p>
        <w:p>
          <w:pPr>
            <w:spacing w:before="0" w:after="0"/>
          </w:pPr>
          <w:r>
            <w:t>DN 566 Voa Principala 31, Valbella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