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8270015" name="c492c080-b966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5436604" name="c492c080-b966-11f0-92c9-9d8a1342e4f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4326477" name="c8284350-b966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315610" name="c8284350-b966-11f0-92c9-9d8a1342e4f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3156486" name="d5fd37b0-b966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1925541" name="d5fd37b0-b966-11f0-92c9-9d8a1342e4f5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0544889" name="d8fedef0-b966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1908581" name="d8fedef0-b966-11f0-92c9-9d8a1342e4f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2720764" name="e41fafd0-b966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4192682" name="e41fafd0-b966-11f0-92c9-9d8a1342e4f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0549520" name="e95722d0-b966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2346884" name="e95722d0-b966-11f0-92c9-9d8a1342e4f5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7236181" name="e74eb330-b967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9674693" name="e74eb330-b967-11f0-92c9-9d8a1342e4f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188927" name="00dfa700-b968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308399" name="00dfa700-b968-11f0-92c9-9d8a1342e4f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4198373" name="0ef2dce0-b968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4727569" name="0ef2dce0-b968-11f0-92c9-9d8a1342e4f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1559265" name="13a5b690-b968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1966196" name="13a5b690-b968-11f0-92c9-9d8a1342e4f5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1101899" name="1f919fa0-b968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8046878" name="1f919fa0-b968-11f0-92c9-9d8a1342e4f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19056904" name="23c92ed0-b968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3336915" name="23c92ed0-b968-11f0-92c9-9d8a1342e4f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5737418" name="76dc6ce0-b968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1433299" name="76dc6ce0-b968-11f0-92c9-9d8a1342e4f5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6979101" name="7cc6b520-b968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7990457" name="7cc6b520-b968-11f0-92c9-9d8a1342e4f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5967799" name="6651b1e0-b969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9238400" name="6651b1e0-b969-11f0-92c9-9d8a1342e4f5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0325407" name="6b14b830-b969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9116503" name="6b14b830-b969-11f0-92c9-9d8a1342e4f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370766" name="7779c8e0-b969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0277504" name="7779c8e0-b969-11f0-92c9-9d8a1342e4f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0587655" name="8056c440-b969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4684831" name="8056c440-b969-11f0-92c9-9d8a1342e4f5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8485280" name="88886470-b969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2252679" name="88886470-b969-11f0-92c9-9d8a1342e4f5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3180364" name="8d4ec620-b969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0606619" name="8d4ec620-b969-11f0-92c9-9d8a1342e4f5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6882536" name="b40cae80-b969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0348302" name="b40cae80-b969-11f0-92c9-9d8a1342e4f5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6284290" name="bab5d9f0-b969-11f0-92c9-9d8a1342e4f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6367338" name="bab5d9f0-b969-11f0-92c9-9d8a1342e4f5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Gribschrain 10, 6403 Küssnacht</w:t>
          </w:r>
        </w:p>
        <w:p>
          <w:pPr>
            <w:spacing w:before="0" w:after="0"/>
          </w:pPr>
          <w:r>
            <w:t>543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footer.xml" Type="http://schemas.openxmlformats.org/officeDocument/2006/relationships/footer" Id="rId2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