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7046908" name="588bb2f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665681" name="588bb2f0-b0a8-11f0-9c01-4173ae347fc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0586777" name="5d33902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55025" name="5d339020-b0a8-11f0-9c01-4173ae347fc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4480800" name="70240b1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921133" name="70240b10-b0a8-11f0-9c01-4173ae347fc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4793301" name="754b035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432873" name="754b0350-b0a8-11f0-9c01-4173ae347fc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4586984" name="b9fc4f4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849961" name="b9fc4f40-b0a8-11f0-9c01-4173ae347fc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653535" name="c29cdde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53365" name="c29cdde0-b0a8-11f0-9c01-4173ae347fc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8178989" name="32fe17c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190193" name="32fe17c0-b0a9-11f0-9c01-4173ae347fc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4595298" name="3766f02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585658" name="3766f020-b0a9-11f0-9c01-4173ae347fc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3515439" name="61bf646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873718" name="61bf6460-b0a9-11f0-9c01-4173ae347fc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3768183" name="672c8d6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023640" name="672c8d60-b0a9-11f0-9c01-4173ae347fc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1049294" name="86e372e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877919" name="86e372e0-b0a9-11f0-9c01-4173ae347fc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36626" name="8b11da5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432908" name="8b11da50-b0a9-11f0-9c01-4173ae347fc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4613346" name="b500422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03518" name="b5004220-b0a9-11f0-9c01-4173ae347fc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364040" name="bb00aa7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766607" name="bb00aa70-b0a9-11f0-9c01-4173ae347fc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4825015" name="ab76ef40-b0ab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612957" name="ab76ef40-b0ab-11f0-9c01-4173ae347fc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4044572" name="c8669e70-b0ab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441755" name="c8669e70-b0ab-11f0-9c01-4173ae347fc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6478376" name="32b1c52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141654" name="32b1c520-b0ac-11f0-9c01-4173ae347fc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2182245" name="3800429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321997" name="38004290-b0ac-11f0-9c01-4173ae347fc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3490518" name="43ac3c7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796034" name="43ac3c70-b0ac-11f0-9c01-4173ae347fc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5094204" name="48c8fb8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804390" name="48c8fb80-b0ac-11f0-9c01-4173ae347fc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8448902" name="61e66d0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022121" name="61e66d00-b0ac-11f0-9c01-4173ae347fc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562375" name="6a99723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2283" name="6a997230-b0ac-11f0-9c01-4173ae347fc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7147029" name="992c5bd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547288" name="992c5bd0-b0ac-11f0-9c01-4173ae347fc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4707902" name="9e6d92d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149613" name="9e6d92d0-b0ac-11f0-9c01-4173ae347fc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7290392" name="1006fe9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664305" name="1006fe90-b0ad-11f0-9c01-4173ae347fc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7986327" name="1519f9a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902179" name="1519f9a0-b0ad-11f0-9c01-4173ae347fc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5113492" name="3af1a0b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708380" name="3af1a0b0-b0ad-11f0-9c01-4173ae347fc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5002450" name="57e399d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067443" name="57e399d0-b0ad-11f0-9c01-4173ae347fc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8017750" name="82ee953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666332" name="82ee9530-b0ad-11f0-9c01-4173ae347fc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6802275" name="86cc1d8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984399" name="86cc1d80-b0ad-11f0-9c01-4173ae347fc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742193" name="b508349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896700" name="b5083490-b0ad-11f0-9c01-4173ae347fc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820343" name="b99a66e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499068" name="b99a66e0-b0ad-11f0-9c01-4173ae347fc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958802" name="f5979c3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036391" name="f5979c30-b0ad-11f0-9c01-4173ae347fc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1186532" name="f93b01b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525230" name="f93b01b0-b0ad-11f0-9c01-4173ae347fc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853377" name="0a23ecd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07575" name="0a23ecd0-b0ae-11f0-9c01-4173ae347fc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956978" name="0dbca3f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130832" name="0dbca3f0-b0ae-11f0-9c01-4173ae347fc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6178422" name="71c661b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390054" name="71c661b0-b0ae-11f0-9c01-4173ae347fc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0183104" name="79fda73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040352" name="79fda730-b0ae-11f0-9c01-4173ae347fc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Lavabo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4782486" name="8d166aa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846144" name="8d166aa0-b0ae-11f0-9c01-4173ae347fc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1684245" name="92b0be2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510" name="92b0be20-b0ae-11f0-9c01-4173ae347fc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7320009" name="1e1a70a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861242" name="1e1a70a0-b0af-11f0-9c01-4173ae347fca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0061124" name="2116729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597988" name="21167290-b0af-11f0-9c01-4173ae347fc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2310968" name="2ec197d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528379" name="2ec197d0-b0af-11f0-9c01-4173ae347fca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0811131" name="330227b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25913" name="330227b0-b0af-11f0-9c01-4173ae347fc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9227048" name="6b95570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715032" name="6b955700-b0af-11f0-9c01-4173ae347fca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79976" name="71dd018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028192" name="71dd0180-b0af-11f0-9c01-4173ae347fca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583726" name="7c36d8e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736382" name="7c36d8e0-b0af-11f0-9c01-4173ae347fca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9801607" name="80ae303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094054" name="80ae3030-b0af-11f0-9c01-4173ae347fca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6889998" name="4891a59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489096" name="4891a590-b0b1-11f0-9c01-4173ae347fc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5556941" name="4fc313d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545113" name="4fc313d0-b0b1-11f0-9c01-4173ae347fca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Labor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4384116" name="ddb56d0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913777" name="ddb56d00-b0b1-11f0-9c01-4173ae347fca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8992874" name="e312b78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436427" name="e312b780-b0b1-11f0-9c01-4173ae347fc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Labor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272846" name="f624c43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209187" name="f624c430-b0b1-11f0-9c01-4173ae347fc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124863" name="fad071f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638646" name="fad071f0-b0b1-11f0-9c01-4173ae347fca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Labor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3829252" name="1042b5c0-b0b2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503214" name="1042b5c0-b0b2-11f0-9c01-4173ae347fca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9838172" name="1526b190-b0b2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089401" name="1526b190-b0b2-11f0-9c01-4173ae347fca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Labor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361173" name="55d8e370-b0b2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927636" name="55d8e370-b0b2-11f0-9c01-4173ae347fc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2583348" name="588083d0-b0b2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626369" name="588083d0-b0b2-11f0-9c01-4173ae347fc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7486607" name="1855716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401153" name="18557160-b0b4-11f0-9c01-4173ae347fca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9091936" name="1e8b1a8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557891" name="1e8b1a80-b0b4-11f0-9c01-4173ae347fca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4642411" name="2d0f139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704728" name="2d0f1390-b0b4-11f0-9c01-4173ae347fca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2020428" name="33dfeb4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65317" name="33dfeb40-b0b4-11f0-9c01-4173ae347fca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3340547" name="4487d5c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096872" name="4487d5c0-b0b4-11f0-9c01-4173ae347fca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8122626" name="48a43bd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899388" name="48a43bd0-b0b4-11f0-9c01-4173ae347fca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628336" name="97f1bf5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303037" name="97f1bf50-b0b4-11f0-9c01-4173ae347fc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7802961" name="9bc5358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175088" name="9bc53580-b0b4-11f0-9c01-4173ae347fca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Pausenraum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4097028" name="f7c48a2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395667" name="f7c48a20-b0b4-11f0-9c01-4173ae347fca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2519193" name="fd5a49c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974268" name="fd5a49c0-b0b4-11f0-9c01-4173ae347fca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882337" name="74ebeb0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42758" name="74ebeb00-b0b6-11f0-9c01-4173ae347fca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603318" name="7b25b2d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577490" name="7b25b2d0-b0b6-11f0-9c01-4173ae347fca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889460" name="8b8ac7f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26277" name="8b8ac7f0-b0b6-11f0-9c01-4173ae347fca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1967751" name="917cff7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774555" name="917cff70-b0b6-11f0-9c01-4173ae347fca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508882" name="aa1f9ba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564804" name="aa1f9ba0-b0b6-11f0-9c01-4173ae347fca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3101850" name="ae0699d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87676" name="ae0699d0-b0b6-11f0-9c01-4173ae347fca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6734701" name="6982aa00-b0b7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927344" name="6982aa00-b0b7-11f0-9c01-4173ae347fca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6440822" name="6e4191a0-b0b7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489140" name="6e4191a0-b0b7-11f0-9c01-4173ae347fca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127666" name="54b403c0-b0b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205790" name="54b403c0-b0b8-11f0-9c01-4173ae347fca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8942084" name="5a81c350-b0b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252162" name="5a81c350-b0b8-11f0-9c01-4173ae347fca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Sockelputz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9424515" name="d2cfcc30-b0b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650685" name="d2cfcc30-b0b8-11f0-9c01-4173ae347fca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4840474" name="d7aa5220-b0b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398755" name="d7aa5220-b0b8-11f0-9c01-4173ae347fca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Winikerstrasse 6, 8610 Uster</w:t>
          </w:r>
        </w:p>
        <w:p>
          <w:pPr>
            <w:spacing w:before="0" w:after="0"/>
          </w:pPr>
          <w:r>
            <w:t>522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footer.xml" Type="http://schemas.openxmlformats.org/officeDocument/2006/relationships/footer" Id="rId8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