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5619806" name="780ad270-b8b2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574532" name="780ad270-b8b2-11f0-922b-2f8c90c6f11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974934" name="822f4c80-b8b3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834954" name="822f4c80-b8b3-11f0-922b-2f8c90c6f11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8566651" name="64b5e90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053901" name="64b5e900-b8b5-11f0-922b-2f8c90c6f11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5847219" name="7063909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066307" name="70639090-b8b5-11f0-922b-2f8c90c6f11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Kerzenlager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8689207" name="7a07900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513151" name="7a079000-b8b6-11f0-922b-2f8c90c6f11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80399" name="800a695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485146" name="800a6950-b8b6-11f0-922b-2f8c90c6f11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383901" name="17a8317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8966290" name="17a83170-b8b7-11f0-922b-2f8c90c6f11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0911550" name="1cf17ec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977717" name="1cf17ec0-b8b7-11f0-922b-2f8c90c6f11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5823493" name="57f2c7e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841129" name="57f2c7e0-b8b7-11f0-922b-2f8c90c6f11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3148618" name="5cdf9d5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2982443" name="5cdf9d50-b8b7-11f0-922b-2f8c90c6f11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WC / Stube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056489" name="81f81da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5687752" name="81f81da0-b8b8-11f0-922b-2f8c90c6f11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9237907" name="8671e5f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357314" name="8671e5f0-b8b8-11f0-922b-2f8c90c6f11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5733719" name="218ffb3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573331" name="218ffb30-b8b9-11f0-922b-2f8c90c6f11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3879952" name="2661f5a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256514" name="2661f5a0-b8b9-11f0-922b-2f8c90c6f11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9694595" name="4dd23e1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116415" name="4dd23e10-b8b9-11f0-922b-2f8c90c6f11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3886515" name="52903b5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492853" name="52903b50-b8b9-11f0-922b-2f8c90c6f11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93076" name="4705b6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975064" name="4705b6b0-b8ba-11f0-922b-2f8c90c6f11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961643" name="49d10b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1923134" name="49d10bb0-b8ba-11f0-922b-2f8c90c6f11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Lagerraum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676703" name="59f2611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4326061" name="59f26110-b8ba-11f0-922b-2f8c90c6f11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71939" name="5e3429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887956" name="5e342970-b8ba-11f0-922b-2f8c90c6f11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Lagerraum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852881" name="6afba5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808795" name="6afba570-b8ba-11f0-922b-2f8c90c6f11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7993640" name="7001812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3584601" name="70018120-b8ba-11f0-922b-2f8c90c6f11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Stube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1657221" name="d0eac50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399093" name="d0eac500-b8ba-11f0-922b-2f8c90c6f11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2486983" name="d419bdd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3778203" name="d419bdd0-b8ba-11f0-922b-2f8c90c6f11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Stube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0469781" name="79d73ef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7729997" name="79d73ef0-b8bb-11f0-922b-2f8c90c6f11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3605269" name="7ebce87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435110" name="7ebce870-b8bb-11f0-922b-2f8c90c6f11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4228558" name="d975171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9733218" name="d9751710-b8bb-11f0-922b-2f8c90c6f11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9479400" name="de0d3cd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149443" name="de0d3cd0-b8bb-11f0-922b-2f8c90c6f11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803164" name="01221a6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8651365" name="01221a60-b8bc-11f0-922b-2f8c90c6f11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0082371" name="04fe432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662674" name="04fe4320-b8bc-11f0-922b-2f8c90c6f11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6789540" name="3dc9a40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1022313" name="3dc9a400-b8bd-11f0-922b-2f8c90c6f11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5938735" name="423896e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7467583" name="423896e0-b8bd-11f0-922b-2f8c90c6f11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9679089" name="4781c7b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809000" name="4781c7b0-b8be-11f0-922b-2f8c90c6f11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2294596" name="4bed382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484772" name="4bed3820-b8be-11f0-922b-2f8c90c6f11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7664325" name="5dc146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985964" name="5dc14690-b8be-11f0-922b-2f8c90c6f11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2239175" name="61a2033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7985659" name="61a20330-b8be-11f0-922b-2f8c90c6f11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4877393" name="71fc42e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414689" name="71fc42e0-b8be-11f0-922b-2f8c90c6f11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99853" name="761a2f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9734142" name="761a2f90-b8be-11f0-922b-2f8c90c6f11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9397633" name="8154f11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264884" name="8154f110-b8be-11f0-922b-2f8c90c6f11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8736190" name="8661356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226589" name="86613560-b8be-11f0-922b-2f8c90c6f11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Wohnzimmer / Eingang / 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397678" name="c667bdf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104999" name="c667bdf0-b8be-11f0-922b-2f8c90c6f11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8716181" name="ca32a8a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959835" name="ca32a8a0-b8be-11f0-922b-2f8c90c6f11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6247671" name="5a51a5d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676276" name="5a51a5d0-b8bf-11f0-922b-2f8c90c6f11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057795" name="956e663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5821638" name="956e6630-b8bf-11f0-922b-2f8c90c6f11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234154" name="b290700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7535515" name="b2907000-b8bf-11f0-922b-2f8c90c6f116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5168596" name="b85d453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9914897" name="b85d4530-b8bf-11f0-922b-2f8c90c6f116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3677403" name="c8a869b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614602" name="c8a869b0-b8bf-11f0-922b-2f8c90c6f116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1367913" name="cb45f7f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483856" name="cb45f7f0-b8bf-11f0-922b-2f8c90c6f116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1043863" name="0e22f91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763304" name="0e22f910-b8c0-11f0-922b-2f8c90c6f116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591940" name="151a92a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348175" name="151a92a0-b8c0-11f0-922b-2f8c90c6f116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3827251" name="2684bbb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467263" name="2684bbb0-b8c0-11f0-922b-2f8c90c6f116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8816483" name="29f9be3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467918" name="29f9be30-b8c0-11f0-922b-2f8c90c6f116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Sockelputz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158397" name="199305f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243908" name="199305f0-b8c1-11f0-922b-2f8c90c6f116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619907" name="1d941bd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2718301" name="1d941bd0-b8c1-11f0-922b-2f8c90c6f116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Dorfstrasse 14, 9300 Wittenbach</w:t>
          </w:r>
        </w:p>
        <w:p>
          <w:pPr>
            <w:spacing w:before="0" w:after="0"/>
          </w:pPr>
          <w:r>
            <w:t>552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