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Rohrbandage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9984294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011921" name="567470a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194539" name="5a8b587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0646644" name="5a8b587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146614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8504680" name="508d4030-b889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1267405" name="579072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812088" name="57907280-b889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3328751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3940267" name="66ddfd2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8441222" name="6b77a9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4770924" name="6b77a98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2605051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963503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0086605" name="b268ac4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377558" name="b268ac4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366675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000827" name="e12f9e30-b889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7128010" name="e82fea5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638446" name="e82fea50-b889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6963986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0760304" name="cffff0a0-b88a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5923071" name="d4c25ab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61143" name="d4c25ab0-b88a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-OG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388133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053395" name="de024120-b88b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9671554" name="e469f6c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6106813" name="e469f6c0-b88b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6870815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4420985" name="f5a3e810-b88b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0594661" name="fad3b9f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197063" name="fad3b9f0-b88b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3218793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9768206" name="0bb3a460-b88c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079478" name="110cd03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893177" name="110cd030-b88c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5217942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185281" name="24f76290-b88c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2735649" name="309b94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36938" name="309b9440-b88c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1864213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66767" name="e04f4190-b88f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113076" name="e3f677a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7119580" name="e3f677a0-b88f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6814464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305451" name="f990b5d0-b88f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7826875" name="fdf76b5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8957" name="fdf76b50-b88f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615953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7601799" name="21ff0d50-b890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2193098" name="27153cb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5122873" name="27153cb0-b890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8361011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2035202" name="ca5d82a0-b891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7065177" name="d1babbd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487610" name="d1babbd0-b891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6696054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345454" name="e7b828a0-b891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3112841" name="f1a35fb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580157" name="f1a35fb0-b891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1078301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7807036" name="05f34390-b892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4819333" name="0c45003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2047762" name="0c450030-b892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1571346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3193223" name="17ed2980-b892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8849412" name="1bddc4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582128" name="1bddc4a0-b892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Bodenschüttung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Bodenschüttung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203898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951353" name="ddb0e8a0-b892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8483050" name="e1eb36f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0342706" name="e1eb36f0-b892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1601058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713822" name="98540880-b894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1999758" name="9c4a48f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777266" name="9c4a48f0-b894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205592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9679171" name="a9879130-b894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8265495" name="ad0100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8467073" name="ad010080-b894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9502935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294986" name="0020c1b0-b895-11f0-bd88-21346603dccd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1481983" name="0956b2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3503808" name="0956b280-b895-11f0-bd88-21346603dccd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0491802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3605134" name="1429b180-b895-11f0-bd88-21346603dccd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3835577" name="186f236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4411166" name="186f2360-b895-11f0-bd88-21346603dccd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2036305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9450733" name="70227670-b895-11f0-bd88-21346603dccd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7272303" name="763184c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5994286" name="763184c0-b895-11f0-bd88-21346603dccd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3302577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188342" name="eadc1630-b897-11f0-bd88-21346603dccd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6425700" name="eeca405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6528611" name="eeca4050-b897-11f0-bd88-21346603dccd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333094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619568" name="f9f682e0-b897-11f0-bd88-21346603dccd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8610169" name="feae3e9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4449643" name="feae3e90-b897-11f0-bd88-21346603dccd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2850404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3017349" name="093fa0b0-b898-11f0-bd88-21346603dccd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4786891" name="0ce550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9309734" name="0ce55020-b898-11f0-bd88-21346603dccd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4576475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780810" name="1bf5aab0-b898-11f0-bd88-21346603dccd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8604793" name="1fc5294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9657794" name="1fc52940-b898-11f0-bd88-21346603dccd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4606537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247916" name="95b481a0-b898-11f0-bd88-21346603dccd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650755" name="98d411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2870005" name="98d41120-b898-11f0-bd88-21346603dccd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1650089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1864632" name="bd8bfae0-b899-11f0-bd88-21346603dccd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8994254" name="c0a87d2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5821653" name="c0a87d20-b899-11f0-bd88-21346603dccd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5101129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8848710" name="7f32b7b0-b89a-11f0-bd88-21346603dccd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4583108" name="82f4efd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3968983" name="82f4efd0-b89a-11f0-bd88-21346603dccd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