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0195205" name="881d318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5662660" name="881d3180-b632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9105026" name="8d92bef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3085923" name="8d92bef0-b632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7603758" name="9e81eba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6289653" name="9e81eba0-b632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4907970" name="a371803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039041" name="a3718030-b632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923518" name="b4cf9b5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944477" name="b4cf9b50-b632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450894" name="bb11797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99890" name="bb117970-b632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9781206" name="6130c9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678024" name="6130c9a0-b633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1404406" name="668efe8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390599" name="668efe80-b633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2795981" name="9f54d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750134" name="9f54d690-b633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5640295" name="a58f3a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321608" name="a58f3aa0-b633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9957636" name="d9ff7e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375824" name="d9ff7ec0-b634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4132426" name="ddba15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649970" name="ddba15c0-b634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789335" name="f897119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7112613" name="f8971190-b634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2934345" name="fc236c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7135" name="fc236ca0-b634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Ankleide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583919" name="2b5279c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7642654" name="2b5279c0-b63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9460914" name="2eb6da7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888239" name="2eb6da70-b636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5456052" name="b834c2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91238" name="b834c280-b636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903220" name="be171b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9866312" name="be171b80-b636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601120" name="c8c099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295472" name="c8c09980-b636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7874245" name="ced12e7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323944" name="ced12e70-b636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9148207" name="e147a1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270468" name="e147a1f0-b637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7173606" name="e7e81ad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430034" name="e7e81ad0-b637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7035570" name="f7c0a76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4259882" name="f7c0a760-b637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951422" name="fc2512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144253" name="fc2512f0-b637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1267395" name="0a233a3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494482" name="0a233a30-b638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5338915" name="0ea0d3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772261" name="0ea0d310-b638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4000787" name="1854f49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479005" name="1854f490-b638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7539576" name="1cc8f08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7756043" name="1cc8f080-b638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347807" name="7ef144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432875" name="7ef14410-b638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6316016" name="83c3b3b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653200" name="83c3b3b0-b638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5819393" name="8eb1b4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9402050" name="8eb1b4c0-b638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2696625" name="95d8c2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3695530" name="95d8c2c0-b638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8501411" name="4b2bacf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525847" name="4b2bacf0-b639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9623699" name="4eec376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175680" name="4eec3760-b639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5333646" name="5a1b391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168701" name="5a1b3910-b639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2195271" name="5de894c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554088" name="5de894c0-b639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7312928" name="67ff219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484391" name="67ff2190-b639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0917653" name="6ca243d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9103418" name="6ca243d0-b639-11f0-898d-d1207c2214a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70844" name="25ea35f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919643" name="25ea35f0-b63a-11f0-898d-d1207c2214a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2715453" name="29c1a3c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1202449" name="29c1a3c0-b63a-11f0-898d-d1207c2214a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924444" name="d7b6435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097654" name="d7b64350-b63a-11f0-898d-d1207c2214a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914879" name="db69fc8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9907294" name="db69fc80-b63a-11f0-898d-d1207c2214a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404961" name="e90b0fa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184854" name="e90b0fa0-b63a-11f0-898d-d1207c2214ac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7349431" name="ef4dd82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871528" name="ef4dd820-b63a-11f0-898d-d1207c2214ac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6949835" name="8584eee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684263" name="8584eee0-b63c-11f0-898d-d1207c2214ac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7437600" name="8ec20b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3448868" name="8ec20ba0-b63c-11f0-898d-d1207c2214ac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4341668" name="9dbda5b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172366" name="9dbda5b0-b63c-11f0-898d-d1207c2214ac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6625593" name="a142d4d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7053804" name="a142d4d0-b63c-11f0-898d-d1207c2214ac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1572502" name="b20525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493163" name="b2052520-b63c-11f0-898d-d1207c2214ac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8926660" name="b5be0e7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2121440" name="b5be0e70-b63c-11f0-898d-d1207c2214ac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7363709" name="e99ae1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307471" name="e99ae1a0-b63c-11f0-898d-d1207c2214ac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8589803" name="eef5bb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775894" name="eef5bb20-b63c-11f0-898d-d1207c2214ac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4036311" name="786a2d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469562" name="786a2d50-b63d-11f0-898d-d1207c2214ac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6083326" name="9350c61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089086" name="9350c610-b63d-11f0-898d-d1207c2214ac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5902296" name="16cac36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022287" name="16cac360-b63e-11f0-898d-d1207c2214ac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7697495" name="1dc8024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254551" name="1dc80240-b63e-11f0-898d-d1207c2214ac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footer.xml" Type="http://schemas.openxmlformats.org/officeDocument/2006/relationships/footer" Id="rId6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