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6721413" name="7b13ad3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323082" name="7b13ad30-b663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6844357" name="818cef00-b66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0069334" name="818cef00-b663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5729286" name="5f8964f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306546" name="5f8964f0-b664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1683116" name="63eac34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601934" name="63eac340-b664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792567" name="780650b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765803" name="780650b0-b664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8644697" name="7b345f2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1485082" name="7b345f20-b664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807759" name="cb28f81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196073" name="cb28f810-b664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890671" name="d89f78c0-b66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033712" name="d89f78c0-b664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957950" name="2d0950b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771830" name="2d0950b0-b666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5739521" name="32af3cf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84325" name="32af3cf0-b666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0221663" name="50318f3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8542454" name="50318f30-b666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8338766" name="5453738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019856" name="54537380-b666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4760970" name="61e89f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136341" name="61e89fc0-b666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4697642" name="67387cc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8211069" name="67387cc0-b666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8460167" name="d30d9ed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4662479" name="d30d9ed0-b66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8304510" name="d9707270-b66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370507" name="d9707270-b666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827869" name="5d38b6d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705627" name="5d38b6d0-b667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8571110" name="6503cd00-b66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977187" name="6503cd00-b667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6818952" name="50fae7c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554933" name="50fae7c0-b668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8905080" name="553228d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5352469" name="553228d0-b668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3855496" name="d486e67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352263" name="d486e670-b668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200228" name="daed8aa0-b66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5033040" name="daed8aa0-b668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3167766" name="31591b7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0938675" name="31591b70-b669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685303" name="380a8440-b66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0005374" name="380a8440-b669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7616370" name="08fea4a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124991" name="08fea4a0-b66a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9103866" name="0cbb377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182842" name="0cbb3770-b66a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4312791" name="1af04d3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544286" name="1af04d30-b66a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1893367" name="211af9d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321711" name="211af9d0-b66a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240592" name="8c368fe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714775" name="8c368fe0-b66a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8401115" name="904f9a90-b66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371918" name="904f9a90-b66a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Luftschutz 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5997349" name="0ba8998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1720724" name="0ba89980-b66b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1657719" name="10c30ea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87563" name="10c30ea0-b66b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7234733" name="751965c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342922" name="751965c0-b66b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8410593" name="783ec1a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353013" name="783ec1a0-b66b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1910855" name="bbf92a7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991551" name="bbf92a70-b66b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8239415" name="c0c69100-b66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060304" name="c0c69100-b66b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3275684" name="3101f36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3765117" name="3101f360-b66c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4793219" name="357f653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323153" name="357f6530-b66c-11f0-898d-d1207c2214a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1311547" name="75c540b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787729" name="75c540b0-b66c-11f0-898d-d1207c2214a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2072378" name="78e98b2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7325397" name="78e98b20-b66c-11f0-898d-d1207c2214a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9621280" name="8ac9ce9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344896" name="8ac9ce90-b66c-11f0-898d-d1207c2214a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9911263" name="8f688400-b66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5622654" name="8f688400-b66c-11f0-898d-d1207c2214a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Pumpwerkstrasse 7, 9463 Oberriet</w:t>
          </w:r>
        </w:p>
        <w:p>
          <w:pPr>
            <w:spacing w:before="0" w:after="0"/>
          </w:pPr>
          <w:r>
            <w:t>557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