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WC/ Dusche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4200542" name="a2644fe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1944501" name="a2644fe0-afe5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6469430" name="a6bcfba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152944" name="a6bcfba0-afe5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WC/ Dusche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030668" name="d1ee6ac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9086118" name="d1ee6ac0-afe5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8694308" name="d5facb4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9938566" name="d5facb40-afe5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8931688" name="2f93591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0021533" name="2f935910-afe6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0971653" name="34aedfa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13233" name="34aedfa0-afe6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6078953" name="6555bfb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9760714" name="6555bfb0-afe7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1800249" name="6b1156d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7133058" name="6b1156d0-afe7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1975722" name="c2f9590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081127" name="c2f95900-afe8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731289" name="cb8240f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19467" name="cb8240f0-afe8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7552091" name="de52148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672139" name="de521480-afe8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209597" name="e405473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536182" name="e4054730-afe8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8754008" name="46d0918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45579" name="46d09180-afe9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0566359" name="4e41049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7255425" name="4e410490-afe9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7039382" name="7584bec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1147533" name="7584bec0-afe9-11f0-b11f-c3daa41b4ef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4886013" name="7cdec3a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780505" name="7cdec3a0-afe9-11f0-b11f-c3daa41b4ef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665658" name="a03935b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152618" name="a03935b0-afe9-11f0-b11f-c3daa41b4ef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5301380" name="a6af6a4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044882" name="a6af6a40-afe9-11f0-b11f-c3daa41b4ef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7641412" name="ccd3dc5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623423" name="ccd3dc50-afea-11f0-b11f-c3daa41b4ef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9569863" name="d0943f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054273" name="d0943fb0-afea-11f0-b11f-c3daa41b4ef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4027368" name="e166e3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334929" name="e166e3b0-afea-11f0-b11f-c3daa41b4ef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6959623" name="e8282b0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20599" name="e8282b00-afea-11f0-b11f-c3daa41b4ef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/ Küche </w:t>
            </w:r>
          </w:p>
          <w:p>
            <w:pPr>
              <w:spacing w:before="0" w:after="0"/>
            </w:pPr>
            <w:r>
              <w:t>OG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2674941" name="fe670da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769306" name="fe670da0-afea-11f0-b11f-c3daa41b4ef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9868077" name="03aa678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7262938" name="03aa6780-afeb-11f0-b11f-c3daa41b4ef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5334670" name="6116e0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949940" name="6116e0b0-afeb-11f0-b11f-c3daa41b4ef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9862442" name="64c0fcf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816225" name="64c0fcf0-afeb-11f0-b11f-c3daa41b4ef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5300751" name="cbe7d93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0547169" name="cbe7d930-afeb-11f0-b11f-c3daa41b4ef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1885183" name="d1bcc4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711275" name="d1bcc4b0-afeb-11f0-b11f-c3daa41b4ef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4911530" name="ddcbc62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659445" name="ddcbc620-afeb-11f0-b11f-c3daa41b4ef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3914841" name="e36d6ca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1199485" name="e36d6ca0-afeb-11f0-b11f-c3daa41b4ef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/ Schlaszimmer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175542" name="900c403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845409" name="900c4030-afec-11f0-b11f-c3daa41b4ef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7994836" name="a4883d2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9396759" name="a4883d20-afec-11f0-b11f-c3daa41b4ef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1198153" name="5a82d90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350364" name="5a82d900-afed-11f0-b11f-c3daa41b4ef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7301472" name="5da7719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866801" name="5da77190-afed-11f0-b11f-c3daa41b4ef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3233124" name="6fc162a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619439" name="6fc162a0-afed-11f0-b11f-c3daa41b4ef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4439233" name="7371243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7177495" name="73712430-afed-11f0-b11f-c3daa41b4ef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/ 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401037" name="381b0ee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5863582" name="381b0ee0-afee-11f0-b11f-c3daa41b4ef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781680" name="3cd625f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7722526" name="3cd625f0-afee-11f0-b11f-c3daa41b4ef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5718394" name="ebb414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9223406" name="ebb41410-afee-11f0-b11f-c3daa41b4ef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4893855" name="f0bbeb9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318210" name="f0bbeb90-afee-11f0-b11f-c3daa41b4ef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Kork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204777" name="fac580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306776" name="fac58010-afee-11f0-b11f-c3daa41b4ef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6363546" name="0425671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643806" name="04256710-afef-11f0-b11f-c3daa41b4ef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0303116" name="0e58a3a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068744" name="0e58a3a0-afef-11f0-b11f-c3daa41b4efc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535433" name="160b76e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4335622" name="160b76e0-afef-11f0-b11f-c3daa41b4efc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6591138" name="9d9f1b2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47698" name="9d9f1b20-afef-11f0-b11f-c3daa41b4efc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9825042" name="a175025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249540" name="a1750250-afef-11f0-b11f-c3daa41b4efc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0962977" name="ac4430c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935474" name="ac4430c0-afef-11f0-b11f-c3daa41b4efc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2822235" name="b481b7d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327982" name="b481b7d0-afef-11f0-b11f-c3daa41b4efc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8709775" name="3cfde75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237054" name="3cfde750-aff0-11f0-b11f-c3daa41b4efc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7166701" name="41ac2d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163424" name="41ac2d20-aff0-11f0-b11f-c3daa41b4efc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1571441" name="e25f65c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648938" name="e25f65c0-aff0-11f0-b11f-c3daa41b4efc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7294196" name="e83fea0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872476" name="e83fea00-aff0-11f0-b11f-c3daa41b4efc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6530714" name="fb94f3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889399" name="fb94f320-aff0-11f0-b11f-c3daa41b4efc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0898338" name="0293dfb0-aff1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805498" name="0293dfb0-aff1-11f0-b11f-c3daa41b4efc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7012132" name="480472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782970" name="48047210-aff3-11f0-b11f-c3daa41b4efc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0782068" name="4c2aea4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017485" name="4c2aea40-aff3-11f0-b11f-c3daa41b4efc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099517" name="7b38340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7025477" name="7b383400-aff3-11f0-b11f-c3daa41b4efc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4755213" name="81b483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5457748" name="81b48310-aff3-11f0-b11f-c3daa41b4efc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3261849" name="cefe957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562100" name="cefe9570-aff3-11f0-b11f-c3daa41b4efc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2865214" name="d708143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2113178" name="d7081430-aff3-11f0-b11f-c3daa41b4efc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957893" name="d60d6b1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3152022" name="d60d6b10-aff4-11f0-b11f-c3daa41b4efc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9485223" name="e086ff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2647787" name="e086ff70-aff4-11f0-b11f-c3daa41b4efc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Dachgaube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640092" name="2c4a98e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7012277" name="2c4a98e0-aff5-11f0-b11f-c3daa41b4efc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9229942" name="3255888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108659" name="32558880-aff5-11f0-b11f-c3daa41b4efc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footer.xml" Type="http://schemas.openxmlformats.org/officeDocument/2006/relationships/footer" Id="rId6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