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159549" name="23955a9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8388923" name="23955a90-b3f7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4813237" name="28d8b47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62527" name="28d8b470-b3f7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272421" name="39f8670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9012433" name="39f86700-b3f7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8792273" name="409b29d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761565" name="409b29d0-b3f7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5725113" name="4c9d32f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9430798" name="4c9d32f0-b3f7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7999335" name="5263eda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738499" name="5263eda0-b3f7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953730" name="f06dd83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5796625" name="f06dd830-b3f7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3746237" name="f3ca49a0-b3f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6935653" name="f3ca49a0-b3f7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1205227" name="01a3aad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893336" name="01a3aad0-b3f8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5744744" name="07b06f3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646468" name="07b06f30-b3f8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631849" name="58277e9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0826686" name="58277e90-b3f8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6919871" name="5d0d4f20-b3f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580660" name="5d0d4f20-b3f8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3499573" name="69f025e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979221" name="69f025e0-b3f9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6425968" name="6fa3f4d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087177" name="6fa3f4d0-b3f9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5891765" name="7c1f73b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529692" name="7c1f73b0-b3f9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475760" name="84847ff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84766" name="84847ff0-b3f9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292793" name="8eb2173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670365" name="8eb21730-b3f9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6355598" name="94405cc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594625" name="94405cc0-b3f9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946848" name="dbc0f55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096998" name="dbc0f550-b3f9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611169" name="dffbdfe0-b3f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563582" name="dffbdfe0-b3f9-11f0-8b2c-693c6cb3a91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5072987" name="39abc640-b3f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214817" name="39abc640-b3fa-11f0-8b2c-693c6cb3a91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6852448" name="438263e0-b3f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281223" name="438263e0-b3fa-11f0-8b2c-693c6cb3a91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Schiltmatthalde 3, 6048 Horw</w:t>
          </w:r>
        </w:p>
        <w:p>
          <w:pPr>
            <w:spacing w:before="0" w:after="0"/>
          </w:pPr>
          <w:r>
            <w:t>560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