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6301425" name="5af2225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361188" name="5af22250-ad8c-11f0-aada-8bb309fec1c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2523264" name="5f11e3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7878140" name="5f11e3c0-ad8c-11f0-aada-8bb309fec1c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963954" name="746c32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9229709" name="746c32c0-ad8c-11f0-aada-8bb309fec1c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1730740" name="7916f62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452568" name="7916f620-ad8c-11f0-aada-8bb309fec1c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1218156" name="8a256a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442737" name="8a256aa0-ad8c-11f0-aada-8bb309fec1c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5216432" name="8f5a93b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270135" name="8f5a93b0-ad8c-11f0-aada-8bb309fec1c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9471983" name="a18c046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660765" name="a18c0460-ad8c-11f0-aada-8bb309fec1c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7965386" name="a68f20f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9506211" name="a68f20f0-ad8c-11f0-aada-8bb309fec1c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4825392" name="bb94c04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556231" name="bb94c040-ad8c-11f0-aada-8bb309fec1c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8221863" name="c19a31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128464" name="c19a31a0-ad8c-11f0-aada-8bb309fec1c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2988065" name="2fc85ee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82615" name="2fc85ee0-ad8d-11f0-aada-8bb309fec1c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9708117" name="364438c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135573" name="364438c0-ad8d-11f0-aada-8bb309fec1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2499356" name="414685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16403" name="41468520-ad8d-11f0-aada-8bb309fec1c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4133656" name="4621593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4786632" name="46215930-ad8d-11f0-aada-8bb309fec1c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/ Gang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8694265" name="63c9b49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530821" name="63c9b490-ad8e-11f0-aada-8bb309fec1c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9399490" name="698af10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857588" name="698af100-ad8e-11f0-aada-8bb309fec1c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8588350" name="7e1741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964683" name="7e1741a0-ad8e-11f0-aada-8bb309fec1c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734651" name="819df76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39705" name="819df760-ad8e-11f0-aada-8bb309fec1c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3089526" name="8ea625e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302874" name="8ea625e0-ad8e-11f0-aada-8bb309fec1c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0742177" name="93805db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5930689" name="93805db0-ad8e-11f0-aada-8bb309fec1c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850202" name="ff8394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423280" name="ff8394a0-ad8e-11f0-aada-8bb309fec1c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2933256" name="08b8e93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847834" name="08b8e930-ad8f-11f0-aada-8bb309fec1c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6638508" name="3d3027a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017845" name="3d3027a0-ad8f-11f0-aada-8bb309fec1c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737122" name="4183070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188149" name="41830700-ad8f-11f0-aada-8bb309fec1c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4929379" name="3acd3bf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835021" name="3acd3bf0-ad90-11f0-aada-8bb309fec1c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7076474" name="3f502c0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589370" name="3f502c00-ad90-11f0-aada-8bb309fec1c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7553665" name="dbcb91e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413373" name="dbcb91e0-ad91-11f0-aada-8bb309fec1c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599963" name="e0b029f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7800262" name="e0b029f0-ad91-11f0-aada-8bb309fec1c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5837504" name="ee8ee25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417655" name="ee8ee250-ad91-11f0-aada-8bb309fec1c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8629837" name="f596f6a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52674" name="f596f6a0-ad91-11f0-aada-8bb309fec1c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15754" name="ff1d034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552579" name="ff1d0340-ad91-11f0-aada-8bb309fec1c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6836799" name="033068a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6648161" name="033068a0-ad92-11f0-aada-8bb309fec1c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0150280" name="0cff170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921420" name="0cff1700-ad92-11f0-aada-8bb309fec1c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5277248" name="135cba8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163126" name="135cba80-ad92-11f0-aada-8bb309fec1c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4796338" name="9a3e4cd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408773" name="9a3e4cd0-ad92-11f0-aada-8bb309fec1c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5841639" name="a847e5c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2642543" name="a847e5c0-ad92-11f0-aada-8bb309fec1c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WC /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8203014" name="3e3083d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686390" name="3e3083d0-ad93-11f0-aada-8bb309fec1c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8873171" name="44d6c9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5969074" name="44d6c910-ad93-11f0-aada-8bb309fec1c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WC /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4365876" name="5913c13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386855" name="5913c130-ad93-11f0-aada-8bb309fec1c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714381" name="5e95d1c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042002" name="5e95d1c0-ad93-11f0-aada-8bb309fec1c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1108789" name="927b307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564647" name="927b3070-ad93-11f0-aada-8bb309fec1c7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1603338" name="963a344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005294" name="963a3440-ad93-11f0-aada-8bb309fec1c7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9218203" name="dcdd3e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6240953" name="dcdd3e10-ad93-11f0-aada-8bb309fec1c7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3942860" name="e07fe04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891814" name="e07fe040-ad93-11f0-aada-8bb309fec1c7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8432260" name="676199a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6824988" name="676199a0-ad94-11f0-aada-8bb309fec1c7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6401959" name="6c351ab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5298555" name="6c351ab0-ad94-11f0-aada-8bb309fec1c7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0192552" name="ccd71c6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5410806" name="ccd71c60-ad94-11f0-aada-8bb309fec1c7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4830113" name="d32e7e5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474498" name="d32e7e50-ad94-11f0-aada-8bb309fec1c7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4510994" name="558901e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227932" name="558901e0-ad95-11f0-aada-8bb309fec1c7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014579" name="5a33290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3787269" name="5a332900-ad95-11f0-aada-8bb309fec1c7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7791980" name="7f4f966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156288" name="7f4f9660-ad95-11f0-aada-8bb309fec1c7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1765420" name="83d349c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792438" name="83d349c0-ad95-11f0-aada-8bb309fec1c7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1981938" name="dca5534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307320" name="dca55340-ad95-11f0-aada-8bb309fec1c7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642037" name="e34e7eb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169425" name="e34e7eb0-ad95-11f0-aada-8bb309fec1c7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7477769" name="38bd11e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8491879" name="38bd11e0-ad96-11f0-aada-8bb309fec1c7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2387055" name="3e0770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3700365" name="3e0770a0-ad96-11f0-aada-8bb309fec1c7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428392" name="78bcbc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8828042" name="78bcbca0-ad96-11f0-aada-8bb309fec1c7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2474040" name="7deab9c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546878" name="7deab9c0-ad96-11f0-aada-8bb309fec1c7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511412" name="d684271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920865" name="d6842710-ad96-11f0-aada-8bb309fec1c7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2436493" name="da3a9f6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137546" name="da3a9f60-ad96-11f0-aada-8bb309fec1c7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290282" name="b6be58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264632" name="b6be5800-ad97-11f0-aada-8bb309fec1c7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2665098" name="b9e820b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412101" name="b9e820b0-ad97-11f0-aada-8bb309fec1c7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45014" name="cb19115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898704" name="cb191150-ad97-11f0-aada-8bb309fec1c7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4365580" name="cdfe7e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562988" name="cdfe7e00-ad97-11f0-aada-8bb309fec1c7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435936" name="da55d31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000367" name="da55d310-ad97-11f0-aada-8bb309fec1c7.jpg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3925559" name="e02da4c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577339" name="e02da4c0-ad97-11f0-aada-8bb309fec1c7.jpg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4544934" name="3d2b7da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9175873" name="3d2b7da0-ad98-11f0-aada-8bb309fec1c7.jpg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7251" name="416be67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584939" name="416be670-ad98-11f0-aada-8bb309fec1c7.jpg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7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Steinhalden 7, 5642 Mühlau</w:t>
          </w:r>
        </w:p>
        <w:p>
          <w:pPr>
            <w:spacing w:before="0" w:after="0"/>
          </w:pPr>
          <w:r>
            <w:t>519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media/document_image_rId68.jpeg" Type="http://schemas.openxmlformats.org/officeDocument/2006/relationships/image" Id="rId68"/>
    <Relationship Target="media/document_image_rId69.jpeg" Type="http://schemas.openxmlformats.org/officeDocument/2006/relationships/image" Id="rId69"/>
    <Relationship Target="media/document_image_rId70.jpeg" Type="http://schemas.openxmlformats.org/officeDocument/2006/relationships/image" Id="rId70"/>
    <Relationship Target="media/document_image_rId71.jpeg" Type="http://schemas.openxmlformats.org/officeDocument/2006/relationships/image" Id="rId71"/>
    <Relationship Target="footer.xml" Type="http://schemas.openxmlformats.org/officeDocument/2006/relationships/footer" Id="rId7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