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5="http://schemas.microsoft.com/office/word/2012/wordml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16753953" name="5d8eb500-8983-11f0-8845-156cf76be93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3452088" name="5d8eb500-8983-11f0-8845-156cf76be93b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97546851" name="6e5460b0-8983-11f0-9d8f-3fbc0d777a3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9581877" name="6e5460b0-8983-11f0-9d8f-3fbc0d777a3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40801071" name="7b82b4d0-8983-11f0-ba54-23c23ceced5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9294904" name="7b82b4d0-8983-11f0-ba54-23c23ceced5f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88388891" name="8c324070-8983-11f0-93ce-dd258279cab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1138073" name="8c324070-8983-11f0-93ce-dd258279cab6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66682034" name="982f8ea0-8983-11f0-94a3-51dbe52fd40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4073503" name="982f8ea0-8983-11f0-94a3-51dbe52fd40e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17694483" name="a4b064b0-8983-11f0-82fa-dbe35649a0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968987" name="a4b064b0-8983-11f0-82fa-dbe35649a01a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34294959" name="b4ef0610-8983-11f0-8084-f150ef3d4d88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0361133" name="b4ef0610-8983-11f0-8084-f150ef3d4d88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53368827" name="bae75810-8983-11f0-8e01-9fe1644d624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7965851" name="bae75810-8983-11f0-8e01-9fe1644d6249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18918863" name="cbf83d90-8983-11f0-bec7-c751e83637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2917421" name="cbf83d90-8983-11f0-bec7-c751e83637c1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61311356" name="dc093f40-8983-11f0-8d80-f54fa5545cd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7302845" name="dc093f40-8983-11f0-8d80-f54fa5545cd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90719638" name="80aee7c0-8984-11f0-b470-5b7ee6433e5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3921859" name="80aee7c0-8984-11f0-b470-5b7ee6433e5c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56821693" name="83a59280-8984-11f0-8115-ada6b9b05b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5851321" name="83a59280-8984-11f0-8115-ada6b9b05bc7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Kamin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44772525" name="98e1d230-8984-11f0-94ad-711e6955848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1529944" name="98e1d230-8984-11f0-94ad-711e6955848a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65124355" name="9e1d63e0-8984-11f0-8c24-110d50d6766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8889887" name="9e1d63e0-8984-11f0-8c24-110d50d6766e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47184731" name="eb6ebe00-aa59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1347742" name="eb6ebe00-aa59-11f0-8dec-59d90dbd9d2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20981104" name="f07c13c0-aa59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1749675" name="f07c13c0-aa59-11f0-8dec-59d90dbd9d2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4522002" name="8faad9d0-aa5b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0984386" name="8faad9d0-aa5b-11f0-8dec-59d90dbd9d2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43293420" name="96166000-aa5b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7829376" name="96166000-aa5b-11f0-8dec-59d90dbd9d2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69818662" name="d1cad710-aa5c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5889966" name="d1cad710-aa5c-11f0-8dec-59d90dbd9d2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339105" name="d80450c0-aa5c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9485957" name="d80450c0-aa5c-11f0-8dec-59d90dbd9d2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Räucherofen </w:t>
            </w:r>
          </w:p>
          <w:p>
            <w:pPr>
              <w:spacing w:before="0" w:after="0"/>
            </w:pPr>
            <w:r>
              <w:t>Estrich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15803545" name="ae61ad10-aa5e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8274296" name="ae61ad10-aa5e-11f0-8dec-59d90dbd9d2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32730528" name="b8417270-aa5e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3122521" name="b8417270-aa5e-11f0-8dec-59d90dbd9d23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6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5="http://schemas.microsoft.com/office/word/2012/wordml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5="http://schemas.microsoft.com/office/word/2012/wordml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Hauptstrasse 110, 8415 Gräslikon</w:t>
          </w:r>
        </w:p>
        <w:p>
          <w:pPr>
            <w:spacing w:before="0" w:after="0"/>
          </w:pPr>
          <w:r>
            <w:t>476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5="http://schemas.microsoft.com/office/word/2012/wordml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5="http://schemas.microsoft.com/office/word/2012/wordml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footer.xml" Type="http://schemas.openxmlformats.org/officeDocument/2006/relationships/footer" Id="rId26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