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2447639" name="4edc3250-ada8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4715969" name="4edc3250-ada8-11f0-9e80-eb8d410148f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0830213" name="52303f50-ada8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4375078" name="52303f50-ada8-11f0-9e80-eb8d410148f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</w:t>
            </w:r>
          </w:p>
          <w:p>
            <w:pPr>
              <w:spacing w:before="0" w:after="0"/>
            </w:pPr>
            <w:r>
              <w:t>DG / 3. OG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4712385" name="82355690-ada8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0909030" name="82355690-ada8-11f0-9e80-eb8d410148f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5956668" name="8795ae50-ada8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6848196" name="8795ae50-ada8-11f0-9e80-eb8d410148f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1116215" name="28032b6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3794902" name="28032b60-ada9-11f0-9e80-eb8d410148f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6561940" name="2e05dda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2479856" name="2e05dda0-ada9-11f0-9e80-eb8d410148f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1061814" name="421cfe4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2839064" name="421cfe40-ada9-11f0-9e80-eb8d410148f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4742317" name="46b6839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6344480" name="46b68390-ada9-11f0-9e80-eb8d410148f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 Haus </w:t>
            </w:r>
          </w:p>
          <w:p>
            <w:pPr>
              <w:spacing w:before="0" w:after="0"/>
            </w:pPr>
            <w:r>
              <w:t>DG- UG </w:t>
            </w:r>
          </w:p>
          <w:p>
            <w:pPr>
              <w:spacing w:before="0" w:after="0"/>
            </w:pPr>
            <w:r>
              <w:t>Fensterflügel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8052724" name="50436e0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7529655" name="50436e00-ada9-11f0-9e80-eb8d410148f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2890044" name="57680b0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2457280" name="57680b00-ada9-11f0-9e80-eb8d410148f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 Haus </w:t>
            </w:r>
          </w:p>
          <w:p>
            <w:pPr>
              <w:spacing w:before="0" w:after="0"/>
            </w:pPr>
            <w:r>
              <w:t>DG- UG </w:t>
            </w:r>
          </w:p>
          <w:p>
            <w:pPr>
              <w:spacing w:before="0" w:after="0"/>
            </w:pPr>
            <w:r>
              <w:t>Anschlagkitt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Anschlagkitt </w:t>
            </w:r>
          </w:p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8309978" name="712df18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7030031" name="712df180-ada9-11f0-9e80-eb8d410148f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3640328" name="74bd32c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4511503" name="74bd32c0-ada9-11f0-9e80-eb8d410148f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2.OG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8293456" name="76dc25b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8707895" name="76dc25b0-adaa-11f0-9e80-eb8d410148f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1628687" name="7cd4299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1996694" name="7cd42990-adaa-11f0-9e80-eb8d410148f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2.OG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8110640" name="cb3b44b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5027978" name="cb3b44b0-adaa-11f0-9e80-eb8d410148f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1331781" name="d0db649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964741" name="d0db6490-adaa-11f0-9e80-eb8d410148f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(elastische) Wandbeläge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0589404" name="c018a9a0-adab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5858644" name="c018a9a0-adab-11f0-9e80-eb8d410148f6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594428" name="c48e7a50-adab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0815019" name="c48e7a50-adab-11f0-9e80-eb8d410148f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1. OG - 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8819819" name="0820257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4214294" name="08202570-adac-11f0-9e80-eb8d410148f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5452767" name="0d6af96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505553" name="0d6af960-adac-11f0-9e80-eb8d410148f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1. OG - 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830078" name="23bb683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4285686" name="23bb6830-adac-11f0-9e80-eb8d410148f6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7952920" name="28b07b0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33812" name="28b07b00-adac-11f0-9e80-eb8d410148f6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(elastische) Wandbeläge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4080561" name="efae19b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8434375" name="efae19b0-adac-11f0-9e80-eb8d410148f6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5976722" name="f3da5e4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2853214" name="f3da5e40-adac-11f0-9e80-eb8d410148f6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2612653" name="035672f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5766064" name="035672f0-adad-11f0-9e80-eb8d410148f6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8360024" name="099da84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9320096" name="099da840-adad-11f0-9e80-eb8d410148f6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- WC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4538459" name="ca4c226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876283" name="ca4c2260-adad-11f0-9e80-eb8d410148f6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7757596" name="ce585bd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5210222" name="ce585bd0-adad-11f0-9e80-eb8d410148f6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9213491" name="e21e9d5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1831932" name="e21e9d50-adad-11f0-9e80-eb8d410148f6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2719188" name="ea30808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3137495" name="ea308080-adad-11f0-9e80-eb8d410148f6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Gang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0298802" name="43449c10-adae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9685916" name="43449c10-adae-11f0-9e80-eb8d410148f6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7674879" name="472112f0-adae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9834399" name="472112f0-adae-11f0-9e80-eb8d410148f6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1783146" name="132eed9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1973377" name="132eed90-adaf-11f0-9e80-eb8d410148f6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7505286" name="181f6c8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1510906" name="181f6c80-adaf-11f0-9e80-eb8d410148f6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1815219" name="47ea39e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4920924" name="47ea39e0-adaf-11f0-9e80-eb8d410148f6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9177277" name="4ff677c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4840807" name="4ff677c0-adaf-11f0-9e80-eb8d410148f6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Büro / Treppenhaus / Saloon </w:t>
            </w:r>
          </w:p>
          <w:p>
            <w:pPr>
              <w:spacing w:before="0" w:after="0"/>
            </w:pPr>
            <w:r>
              <w:t>EG- 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97370879" name="d1259ab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0004814" name="d1259ab0-adaf-11f0-9e80-eb8d410148f6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4274312" name="d5b953a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8460839" name="d5b953a0-adaf-11f0-9e80-eb8d410148f6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Büro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2338764" name="16665560-adb0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4038519" name="16665560-adb0-11f0-9e80-eb8d410148f6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4026906" name="1bcdb200-adb0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2508250" name="1bcdb200-adb0-11f0-9e80-eb8d410148f6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8009906" name="44fd5db0-adb0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8316317" name="44fd5db0-adb0-11f0-9e80-eb8d410148f6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0648025" name="4929a240-adb0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4219572" name="4929a240-adb0-11f0-9e80-eb8d410148f6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Saloon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7621660" name="c2b4a280-adb1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9993078" name="c2b4a280-adb1-11f0-9e80-eb8d410148f6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9008350" name="c79b8480-adb1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2052320" name="c79b8480-adb1-11f0-9e80-eb8d410148f6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4377747" name="9f28c030-adb1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015763" name="9f28c030-adb1-11f0-9e80-eb8d410148f6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5338520" name="a4527790-adb1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3677809" name="a4527790-adb1-11f0-9e80-eb8d410148f6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/ Heizraum </w:t>
            </w:r>
          </w:p>
          <w:p>
            <w:pPr>
              <w:spacing w:before="0" w:after="0"/>
            </w:pPr>
            <w:r>
              <w:t>1. UG </w:t>
            </w:r>
          </w:p>
          <w:p>
            <w:pPr>
              <w:spacing w:before="0" w:after="0"/>
            </w:pPr>
            <w:r>
              <w:t>Bandagen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technisches Textil</w:t>
            </w:r>
          </w:p>
          <w:p>
            <w:pPr>
              <w:spacing w:before="0" w:after="0"/>
            </w:pPr>
            <w:r>
              <w:t>Ummantelung Rohre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2539958" name="8fca0210-adb2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449705" name="8fca0210-adb2-11f0-9e80-eb8d410148f6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324624" name="94711bf0-adb2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6614529" name="94711bf0-adb2-11f0-9e80-eb8d410148f6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/ Heizraum </w:t>
            </w:r>
          </w:p>
          <w:p>
            <w:pPr>
              <w:spacing w:before="0" w:after="0"/>
            </w:pPr>
            <w:r>
              <w:t>1.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5010374" name="f2248930-adb2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1753596" name="f2248930-adb2-11f0-9e80-eb8d410148f6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4276167" name="f596f3a0-adb2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3998568" name="f596f3a0-adb2-11f0-9e80-eb8d410148f6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1.UG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1409374" name="39971800-adb3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4709801" name="39971800-adb3-11f0-9e80-eb8d410148f6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5683899" name="3ceafdf0-adb3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5927451" name="3ceafdf0-adb3-11f0-9e80-eb8d410148f6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1.UG </w:t>
            </w:r>
          </w:p>
          <w:p>
            <w:pPr>
              <w:spacing w:before="0" w:after="0"/>
            </w:pPr>
            <w:r>
              <w:t>Türblatt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VM-34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Türblatt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8484287" name="558a65d0-adb3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8248977" name="558a65d0-adb3-11f0-9e80-eb8d410148f6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5303304" name="5c75a350-adb3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670878" name="5c75a350-adb3-11f0-9e80-eb8d410148f6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vorne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1989065" name="3edaf1a0-adb4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9081502" name="3edaf1a0-adb4-11f0-9e80-eb8d410148f6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5710636" name="456b8c00-adb4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0344871" name="456b8c00-adb4-11f0-9e80-eb8d410148f6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hinten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9721223" name="f989edd0-adb4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5524147" name="f989edd0-adb4-11f0-9e80-eb8d410148f6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863523" name="05908ad0-adb5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2700369" name="05908ad0-adb5-11f0-9e80-eb8d410148f6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Kirchpl. 24, 4800 Zofingen</w:t>
          </w:r>
        </w:p>
        <w:p>
          <w:pPr>
            <w:spacing w:before="0" w:after="0"/>
          </w:pPr>
          <w:r>
            <w:t>542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footer.xml" Type="http://schemas.openxmlformats.org/officeDocument/2006/relationships/footer" Id="rId6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