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1956583" name="23955a9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7854349" name="23955a90-b3f7-11f0-8b2c-693c6cb3a91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5712664" name="28d8b47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7947798" name="28d8b470-b3f7-11f0-8b2c-693c6cb3a91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Cheminée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9844427" name="39f8670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1847574" name="39f86700-b3f7-11f0-8b2c-693c6cb3a91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6781193" name="409b29d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7660708" name="409b29d0-b3f7-11f0-8b2c-693c6cb3a91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Cheminée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4450461" name="4c9d32f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584587" name="4c9d32f0-b3f7-11f0-8b2c-693c6cb3a91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8005006" name="5263eda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7770916" name="5263eda0-b3f7-11f0-8b2c-693c6cb3a91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5473543" name="f06dd83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384415" name="f06dd830-b3f7-11f0-8b2c-693c6cb3a91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3545537" name="f3ca49a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0308997" name="f3ca49a0-b3f7-11f0-8b2c-693c6cb3a91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7463839" name="01a3aad0-b3f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120529" name="01a3aad0-b3f8-11f0-8b2c-693c6cb3a91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1685331" name="07b06f30-b3f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8829483" name="07b06f30-b3f8-11f0-8b2c-693c6cb3a91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4076805" name="58277e90-b3f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8029282" name="58277e90-b3f8-11f0-8b2c-693c6cb3a91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5508993" name="5d0d4f20-b3f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3037555" name="5d0d4f20-b3f8-11f0-8b2c-693c6cb3a91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8033327" name="69f025e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7539889" name="69f025e0-b3f9-11f0-8b2c-693c6cb3a91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5744421" name="6fa3f4d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0954852" name="6fa3f4d0-b3f9-11f0-8b2c-693c6cb3a91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6087106" name="7c1f73b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2254004" name="7c1f73b0-b3f9-11f0-8b2c-693c6cb3a91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8541545" name="84847ff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9928563" name="84847ff0-b3f9-11f0-8b2c-693c6cb3a91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1029270" name="8eb2173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037333" name="8eb21730-b3f9-11f0-8b2c-693c6cb3a91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4757526" name="94405cc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983154" name="94405cc0-b3f9-11f0-8b2c-693c6cb3a91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Schlafzimmer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7666652" name="dbc0f55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9169895" name="dbc0f550-b3f9-11f0-8b2c-693c6cb3a91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2155018" name="dffbdfe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7382807" name="dffbdfe0-b3f9-11f0-8b2c-693c6cb3a91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9920732" name="39abc640-b3fa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442115" name="39abc640-b3fa-11f0-8b2c-693c6cb3a91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6730952" name="438263e0-b3fa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2384165" name="438263e0-b3fa-11f0-8b2c-693c6cb3a91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WHG. Schiltmatthalde 3, 6048 Horw</w:t>
          </w:r>
        </w:p>
        <w:p>
          <w:pPr>
            <w:spacing w:before="0" w:after="0"/>
          </w:pPr>
          <w:r>
            <w:t>560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