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7502484" name="f7f8cfc0-b405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4745809" name="f7f8cfc0-b405-11f0-8b2c-693c6cb3a91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2715465" name="ff1ad4b0-b405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439897" name="ff1ad4b0-b405-11f0-8b2c-693c6cb3a91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7018225" name="0f51fc0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3411684" name="0f51fc00-b406-11f0-8b2c-693c6cb3a91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8679388" name="16d7cbd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2916835" name="16d7cbd0-b406-11f0-8b2c-693c6cb3a91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8532160" name="216a8d8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8148839" name="216a8d80-b406-11f0-8b2c-693c6cb3a91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3274466" name="253d195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186944" name="253d1950-b406-11f0-8b2c-693c6cb3a91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0667794" name="2d98619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4892138" name="2d986190-b406-11f0-8b2c-693c6cb3a91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9812906" name="34cefff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4304421" name="34cefff0-b406-11f0-8b2c-693c6cb3a91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1075815" name="9f17b5a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6405556" name="9f17b5a0-b406-11f0-8b2c-693c6cb3a91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8401416" name="a5a4cd9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7317812" name="a5a4cd90-b406-11f0-8b2c-693c6cb3a91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9099484" name="b8234cd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4561547" name="b8234cd0-b406-11f0-8b2c-693c6cb3a91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0254674" name="c05a6b4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5631246" name="c05a6b40-b406-11f0-8b2c-693c6cb3a91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315009" name="c9d0c07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8971043" name="c9d0c070-b406-11f0-8b2c-693c6cb3a91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8491524" name="ccf6436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5383375" name="ccf64360-b406-11f0-8b2c-693c6cb3a91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1647305" name="3445411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1255585" name="34454110-b407-11f0-8b2c-693c6cb3a91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5288067" name="3eb6710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3217706" name="3eb67100-b407-11f0-8b2c-693c6cb3a91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5788186" name="49df7f4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0770122" name="49df7f40-b407-11f0-8b2c-693c6cb3a91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3385215" name="502c80f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9026210" name="502c80f0-b407-11f0-8b2c-693c6cb3a91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8149381" name="f223843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735757" name="f2238430-b407-11f0-8b2c-693c6cb3a91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8769265" name="f5de424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9999587" name="f5de4240-b407-11f0-8b2c-693c6cb3a91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6453263" name="d581ff9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3424681" name="d581ff90-b408-11f0-8b2c-693c6cb3a91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3690052" name="dcd1a43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1236027" name="dcd1a430-b408-11f0-8b2c-693c6cb3a91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5511726" name="f4056e2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2933436" name="f4056e20-b408-11f0-8b2c-693c6cb3a91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6029840" name="f94aeae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9380152" name="f94aeae0-b408-11f0-8b2c-693c6cb3a91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8484688" name="079695e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3394026" name="079695e0-b409-11f0-8b2c-693c6cb3a91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3607809" name="0c2d350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8757726" name="0c2d3500-b409-11f0-8b2c-693c6cb3a91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Sockelputz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2411412" name="d12566c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8585190" name="d12566c0-b409-11f0-8b2c-693c6cb3a91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4520278" name="d87ef67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152453" name="d87ef670-b409-11f0-8b2c-693c6cb3a91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6914332" name="0d25d060-b40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9087392" name="0d25d060-b40a-11f0-8b2c-693c6cb3a91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4238214" name="1107c580-b40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2394317" name="1107c580-b40a-11f0-8b2c-693c6cb3a91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Zelglistrasse 28, 15705 Hallwil</w:t>
          </w:r>
        </w:p>
        <w:p>
          <w:pPr>
            <w:spacing w:before="0" w:after="0"/>
          </w:pPr>
          <w:r>
            <w:t>551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