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5064601" name="c58968c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345984" name="c58968c0-b585-11f0-a75c-cfd6a5a8724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3938706" name="cd1bbbb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4620984" name="cd1bbbb0-b585-11f0-a75c-cfd6a5a8724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1740488" name="9f7b52f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7455573" name="9f7b52f0-b586-11f0-a75c-cfd6a5a8724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5377814" name="a32966d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802347" name="a32966d0-b586-11f0-a75c-cfd6a5a8724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6676962" name="ffc23c5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6983535" name="ffc23c50-b586-11f0-a75c-cfd6a5a8724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4556892" name="0451887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169288" name="04518870-b587-11f0-a75c-cfd6a5a8724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Grosser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6978298" name="6cfe416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947651" name="6cfe4160-b587-11f0-a75c-cfd6a5a8724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4494546" name="72425e9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563670" name="72425e90-b587-11f0-a75c-cfd6a5a8724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4061866" name="d8a7e6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089969" name="d8a7e6a0-b587-11f0-a75c-cfd6a5a8724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5172159" name="de12779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5992254" name="de127790-b587-11f0-a75c-cfd6a5a8724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3482560" name="ea95e5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1368407" name="ea95e5b0-b587-11f0-a75c-cfd6a5a8724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1034824" name="eebbc1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1317855" name="eebbc1a0-b587-11f0-a75c-cfd6a5a8724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Lavabo Raum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4229654" name="4d648b6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526447" name="4d648b60-b588-11f0-a75c-cfd6a5a8724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5354766" name="93e5b5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987726" name="93e5b550-b588-11f0-a75c-cfd6a5a8724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Lavabo Raum / Esszimmer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2297215" name="d01a4e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5374501" name="d01a4e50-b588-11f0-a75c-cfd6a5a8724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7604981" name="d38e667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7448365" name="d38e6670-b588-11f0-a75c-cfd6a5a8724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2726109" name="1b9c990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3849978" name="1b9c9900-b589-11f0-a75c-cfd6a5a8724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9451776" name="2108b09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2277734" name="2108b090-b589-11f0-a75c-cfd6a5a8724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04560" name="c7b329c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7674766" name="c7b329c0-b589-11f0-a75c-cfd6a5a8724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6493272" name="cd344ff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32805" name="cd344ff0-b589-11f0-a75c-cfd6a5a8724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069577" name="dbdd362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183949" name="dbdd3620-b589-11f0-a75c-cfd6a5a8724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0182123" name="e0c43f3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0565295" name="e0c43f30-b589-11f0-a75c-cfd6a5a8724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3126204" name="f113d08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114489" name="f113d080-b589-11f0-a75c-cfd6a5a8724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9714865" name="f4f688f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0459587" name="f4f688f0-b589-11f0-a75c-cfd6a5a8724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2239668" name="019212f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277711" name="019212f0-b58a-11f0-a75c-cfd6a5a8724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7571466" name="06d2adb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593740" name="06d2adb0-b58a-11f0-a75c-cfd6a5a8724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9051904" name="c5ad794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726937" name="c5ad7940-b58a-11f0-a75c-cfd6a5a8724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999684" name="cd11b75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0321056" name="cd11b750-b58a-11f0-a75c-cfd6a5a8724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3162187" name="dcbc2f0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6076623" name="dcbc2f00-b58a-11f0-a75c-cfd6a5a8724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098808" name="e186132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7761880" name="e1861320-b58a-11f0-a75c-cfd6a5a8724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4803786" name="d6c965d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2532011" name="d6c965d0-b58b-11f0-a75c-cfd6a5a8724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0225043" name="dabd836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3293675" name="dabd8360-b58b-11f0-a75c-cfd6a5a8724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Geländer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7087182" name="f0b4d5b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7869384" name="f0b4d5b0-b58b-11f0-a75c-cfd6a5a8724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6942515" name="f441a5f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6155945" name="f441a5f0-b58b-11f0-a75c-cfd6a5a8724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3959673" name="05bbad8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422582" name="05bbad80-b58c-11f0-a75c-cfd6a5a8724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0495911" name="0a89fe7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122642" name="0a89fe70-b58c-11f0-a75c-cfd6a5a8724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3687309" name="67a76d4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326237" name="67a76d40-b58c-11f0-a75c-cfd6a5a8724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9750873" name="6b8f2ec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009553" name="6b8f2ec0-b58c-11f0-a75c-cfd6a5a8724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3679584" name="feecf150-b58e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5869706" name="feecf150-b58e-11f0-a75c-cfd6a5a8724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6196808" name="02f1b0b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4969240" name="02f1b0b0-b58f-11f0-a75c-cfd6a5a8724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5390060" name="106e72f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957787" name="106e72f0-b58f-11f0-a75c-cfd6a5a8724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402925" name="15fa478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5840729" name="15fa4780-b58f-11f0-a75c-cfd6a5a8724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6279427" name="1d4981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5601731" name="1d498180-b590-11f0-a75c-cfd6a5a8724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8908607" name="212a17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8165214" name="212a1710-b590-11f0-a75c-cfd6a5a8724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343775" name="30fa3f3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6888827" name="30fa3f30-b590-11f0-a75c-cfd6a5a8724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7572690" name="347a654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994245" name="347a6540-b590-11f0-a75c-cfd6a5a8724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9044695" name="82be8f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69894" name="82be8f10-b590-11f0-a75c-cfd6a5a8724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6876826" name="877fe7b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441116" name="877fe7b0-b590-11f0-a75c-cfd6a5a8724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713902" name="c8eb095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542238" name="c8eb0950-b590-11f0-a75c-cfd6a5a8724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9928910" name="ceda0c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3618133" name="ceda0c80-b590-11f0-a75c-cfd6a5a8724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3392774" name="e0ea12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96224" name="e0ea1280-b590-11f0-a75c-cfd6a5a8724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9337960" name="e514d07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6295334" name="e514d070-b590-11f0-a75c-cfd6a5a8724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0364786" name="41a7d99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8852753" name="41a7d990-b591-11f0-a75c-cfd6a5a8724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7854665" name="46eabe4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7566079" name="46eabe40-b591-11f0-a75c-cfd6a5a8724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2911784" name="5734f8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7365612" name="5734f860-b591-11f0-a75c-cfd6a5a8724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6221176" name="5cbc120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5016425" name="5cbc1200-b591-11f0-a75c-cfd6a5a8724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7947477" name="6c772b8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6652041" name="6c772b80-b591-11f0-a75c-cfd6a5a8724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3720203" name="70574be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4662648" name="70574be0-b591-11f0-a75c-cfd6a5a8724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4368267" name="fb4bce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7585355" name="fb4bce60-b591-11f0-a75c-cfd6a5a87243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3668126" name="003dfb00-b592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34604" name="003dfb00-b592-11f0-a75c-cfd6a5a87243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9572374" name="a2ed5c5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9074598" name="a2ed5c50-b593-11f0-a75c-cfd6a5a87243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8772992" name="a6a29c2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3025386" name="a6a29c20-b593-11f0-a75c-cfd6a5a87243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3184108" name="b26949f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853418" name="b26949f0-b593-11f0-a75c-cfd6a5a87243.jpg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0866926" name="b64a7bc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546770" name="b64a7bc0-b593-11f0-a75c-cfd6a5a87243.jpg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Leimatstrasse 1, 8580 Amriswil</w:t>
          </w:r>
        </w:p>
        <w:p>
          <w:pPr>
            <w:spacing w:before="0" w:after="0"/>
          </w:pPr>
          <w:r>
            <w:t>563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media/document_image_rId66.jpeg" Type="http://schemas.openxmlformats.org/officeDocument/2006/relationships/image" Id="rId66"/>
    <Relationship Target="media/document_image_rId67.jpeg" Type="http://schemas.openxmlformats.org/officeDocument/2006/relationships/image" Id="rId67"/>
    <Relationship Target="footer.xml" Type="http://schemas.openxmlformats.org/officeDocument/2006/relationships/footer" Id="rId6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