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Schlafzimmer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731688" name="c58968c0-b585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4513229" name="c58968c0-b585-11f0-a75c-cfd6a5a8724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0327858" name="cd1bbbb0-b585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0166030" name="cd1bbbb0-b585-11f0-a75c-cfd6a5a8724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Fensterflügel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Fensterkitt 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949127" name="9f7b52f0-b586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9245689" name="9f7b52f0-b586-11f0-a75c-cfd6a5a8724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2230161" name="a32966d0-b586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667506" name="a32966d0-b586-11f0-a75c-cfd6a5a8724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7341643" name="ffc23c50-b586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6874446" name="ffc23c50-b586-11f0-a75c-cfd6a5a8724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73102" name="0451887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6080050" name="04518870-b587-11f0-a75c-cfd6a5a8724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Grosser 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0311184" name="6cfe416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9423570" name="6cfe4160-b587-11f0-a75c-cfd6a5a8724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5672935" name="72425e9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9797045" name="72425e90-b587-11f0-a75c-cfd6a5a8724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54033735" name="d8a7e6a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79023" name="d8a7e6a0-b587-11f0-a75c-cfd6a5a8724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870855" name="de12779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764876" name="de127790-b587-11f0-a75c-cfd6a5a8724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7269482" name="ea95e5b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5965586" name="ea95e5b0-b587-11f0-a75c-cfd6a5a8724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3628352" name="eebbc1a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3164568" name="eebbc1a0-b587-11f0-a75c-cfd6a5a8724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Lavabo Raum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9753610" name="4d648b60-b588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3147488" name="4d648b60-b588-11f0-a75c-cfd6a5a8724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0292248" name="93e5b550-b588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2812664" name="93e5b550-b588-11f0-a75c-cfd6a5a8724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Lavabo Raum / Esszimmer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6105796" name="d01a4e50-b588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8759030" name="d01a4e50-b588-11f0-a75c-cfd6a5a8724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5939169" name="d38e6670-b588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4736556" name="d38e6670-b588-11f0-a75c-cfd6a5a8724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0840658" name="1b9c990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116988" name="1b9c9900-b589-11f0-a75c-cfd6a5a8724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0254624" name="2108b09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921547" name="2108b090-b589-11f0-a75c-cfd6a5a8724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7479357" name="c7b329c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295109" name="c7b329c0-b589-11f0-a75c-cfd6a5a8724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7374096" name="cd344ff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8796893" name="cd344ff0-b589-11f0-a75c-cfd6a5a8724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7165104" name="dbdd362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7793541" name="dbdd3620-b589-11f0-a75c-cfd6a5a8724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9400767" name="e0c43f3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5668694" name="e0c43f30-b589-11f0-a75c-cfd6a5a8724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8239592" name="f113d08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5999312" name="f113d080-b589-11f0-a75c-cfd6a5a8724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8178901" name="f4f688f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5947440" name="f4f688f0-b589-11f0-a75c-cfd6a5a8724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5466312" name="019212f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4590603" name="019212f0-b58a-11f0-a75c-cfd6a5a8724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7245172" name="06d2adb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705827" name="06d2adb0-b58a-11f0-a75c-cfd6a5a8724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893578" name="c5ad794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9431345" name="c5ad7940-b58a-11f0-a75c-cfd6a5a8724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66419643" name="cd11b75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7512324" name="cd11b750-b58a-11f0-a75c-cfd6a5a8724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4098191" name="dcbc2f0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7350276" name="dcbc2f00-b58a-11f0-a75c-cfd6a5a8724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8350309" name="e186132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0947511" name="e1861320-b58a-11f0-a75c-cfd6a5a8724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4612822" name="d6c965d0-b58b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4476430" name="d6c965d0-b58b-11f0-a75c-cfd6a5a8724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5805071" name="dabd8360-b58b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0986706" name="dabd8360-b58b-11f0-a75c-cfd6a5a8724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Balkon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Geländer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513675" name="f0b4d5b0-b58b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0616530" name="f0b4d5b0-b58b-11f0-a75c-cfd6a5a8724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545623" name="f441a5f0-b58b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5153296" name="f441a5f0-b58b-11f0-a75c-cfd6a5a8724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Balkon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Abdichtungsbahn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4050231" name="05bbad80-b58c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2048660" name="05bbad80-b58c-11f0-a75c-cfd6a5a87243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8092064" name="0a89fe70-b58c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0100719" name="0a89fe70-b58c-11f0-a75c-cfd6a5a87243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5094806" name="67a76d40-b58c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8250690" name="67a76d40-b58c-11f0-a75c-cfd6a5a87243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0488881" name="6b8f2ec0-b58c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5728039" name="6b8f2ec0-b58c-11f0-a75c-cfd6a5a87243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1807110" name="feecf150-b58e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95710" name="feecf150-b58e-11f0-a75c-cfd6a5a87243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6010109" name="02f1b0b0-b58f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034055" name="02f1b0b0-b58f-11f0-a75c-cfd6a5a87243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3919003" name="106e72f0-b58f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9263433" name="106e72f0-b58f-11f0-a75c-cfd6a5a87243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7534781" name="15fa4780-b58f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4189805" name="15fa4780-b58f-11f0-a75c-cfd6a5a87243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8386511" name="1d49818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5953101" name="1d498180-b590-11f0-a75c-cfd6a5a87243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8468154" name="212a171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6524577" name="212a1710-b590-11f0-a75c-cfd6a5a87243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0642519" name="30fa3f3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9115975" name="30fa3f30-b590-11f0-a75c-cfd6a5a87243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3971815" name="347a654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9011919" name="347a6540-b590-11f0-a75c-cfd6a5a87243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2157841" name="82be8f1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8876431" name="82be8f10-b590-11f0-a75c-cfd6a5a87243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4140970" name="877fe7b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1641951" name="877fe7b0-b590-11f0-a75c-cfd6a5a87243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4629145" name="c8eb095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1555653" name="c8eb0950-b590-11f0-a75c-cfd6a5a87243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3156667" name="ceda0c8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0579571" name="ceda0c80-b590-11f0-a75c-cfd6a5a87243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5359226" name="e0ea128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8888218" name="e0ea1280-b590-11f0-a75c-cfd6a5a87243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4103973" name="e514d07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5639740" name="e514d070-b590-11f0-a75c-cfd6a5a87243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9031425" name="41a7d99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0900280" name="41a7d990-b591-11f0-a75c-cfd6a5a87243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2588906" name="46eabe4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2379897" name="46eabe40-b591-11f0-a75c-cfd6a5a87243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9266734" name="5734f86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5638863" name="5734f860-b591-11f0-a75c-cfd6a5a87243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8275652" name="5cbc120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0586126" name="5cbc1200-b591-11f0-a75c-cfd6a5a87243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5180100" name="6c772b8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9368253" name="6c772b80-b591-11f0-a75c-cfd6a5a87243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5873285" name="70574be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1444925" name="70574be0-b591-11f0-a75c-cfd6a5a87243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378816" name="fb4bce6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0341977" name="fb4bce60-b591-11f0-a75c-cfd6a5a87243.jpg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43350559" name="003dfb00-b592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6361091" name="003dfb00-b592-11f0-a75c-cfd6a5a87243.jpg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4499814" name="a2ed5c50-b593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3338589" name="a2ed5c50-b593-11f0-a75c-cfd6a5a87243.jpg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1891904" name="a6a29c20-b593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5108753" name="a6a29c20-b593-11f0-a75c-cfd6a5a87243.jpg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1301046" name="b26949f0-b593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8553965" name="b26949f0-b593-11f0-a75c-cfd6a5a87243.jpg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9504662" name="b64a7bc0-b593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885157" name="b64a7bc0-b593-11f0-a75c-cfd6a5a87243.jpg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Leimatstrasse 1, 8580 Amriswil</w:t>
          </w:r>
        </w:p>
        <w:p>
          <w:pPr>
            <w:spacing w:before="0" w:after="0"/>
          </w:pPr>
          <w:r>
            <w:t>563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media/document_image_rId62.jpeg" Type="http://schemas.openxmlformats.org/officeDocument/2006/relationships/image" Id="rId62"/>
    <Relationship Target="media/document_image_rId63.jpeg" Type="http://schemas.openxmlformats.org/officeDocument/2006/relationships/image" Id="rId63"/>
    <Relationship Target="media/document_image_rId64.jpeg" Type="http://schemas.openxmlformats.org/officeDocument/2006/relationships/image" Id="rId64"/>
    <Relationship Target="media/document_image_rId65.jpeg" Type="http://schemas.openxmlformats.org/officeDocument/2006/relationships/image" Id="rId65"/>
    <Relationship Target="media/document_image_rId66.jpeg" Type="http://schemas.openxmlformats.org/officeDocument/2006/relationships/image" Id="rId66"/>
    <Relationship Target="media/document_image_rId67.jpeg" Type="http://schemas.openxmlformats.org/officeDocument/2006/relationships/image" Id="rId67"/>
    <Relationship Target="footer.xml" Type="http://schemas.openxmlformats.org/officeDocument/2006/relationships/footer" Id="rId6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