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Sauna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0036566" name="cf3ff51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4636760" name="cf3ff510-b331-11f0-a05c-b1d4997df99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7179509" name="d46f03a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645033" name="d46f03a0-b331-11f0-a05c-b1d4997df99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Sauna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8565838" name="e81adf5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3571120" name="e81adf50-b331-11f0-a05c-b1d4997df99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0127645" name="ee344de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625681" name="ee344de0-b331-11f0-a05c-b1d4997df99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456848" name="350f30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3618085" name="350f3090-b332-11f0-a05c-b1d4997df99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543440" name="46624f3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2589965" name="46624f30-b332-11f0-a05c-b1d4997df99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841382" name="92b1d4f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9414620" name="92b1d4f0-b332-11f0-a05c-b1d4997df99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0167316" name="9e38457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1187764" name="9e384570-b332-11f0-a05c-b1d4997df99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7872208" name="e55624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3905825" name="e5562490-b332-11f0-a05c-b1d4997df99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2594103" name="e8bc32f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052237" name="e8bc32f0-b332-11f0-a05c-b1d4997df99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086060" name="b342f86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336415" name="b342f860-b333-11f0-a05c-b1d4997df99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900859" name="ba91d9b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637078" name="ba91d9b0-b333-11f0-a05c-b1d4997df99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5332336" name="8ccad62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7842875" name="8ccad620-b334-11f0-a05c-b1d4997df99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8508975" name="94afdcf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7778353" name="94afdcf0-b334-11f0-a05c-b1d4997df99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4538259" name="068f2b5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9916045" name="068f2b50-b335-11f0-a05c-b1d4997df99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8653657" name="0b6ac2b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662764" name="0b6ac2b0-b335-11f0-a05c-b1d4997df99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9683339" name="bb2ef22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063931" name="bb2ef220-b335-11f0-a05c-b1d4997df99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2576463" name="c06c589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466283" name="c06c5890-b335-11f0-a05c-b1d4997df99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9419378" name="8910c97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8993780" name="8910c970-b336-11f0-a05c-b1d4997df99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1773668" name="8dd5a48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8550452" name="8dd5a480-b336-11f0-a05c-b1d4997df99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5936322" name="f17d6c2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105414" name="f17d6c20-b336-11f0-a05c-b1d4997df99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2055616" name="f76a9a9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545175" name="f76a9a90-b336-11f0-a05c-b1d4997df99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7607679" name="22a77b60-b337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2130589" name="22a77b60-b337-11f0-a05c-b1d4997df99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03913" name="267aa370-b337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3173240" name="267aa370-b337-11f0-a05c-b1d4997df99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Waldgutstrasse 39, 9010 St. Gallen</w:t>
          </w:r>
        </w:p>
        <w:p>
          <w:pPr>
            <w:spacing w:before="0" w:after="0"/>
          </w:pPr>
          <w:r>
            <w:t>547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