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Ergebnis Analytik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5727521" name="e1782c80-ab2e-11f0-a48c-95ad4219925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52768725" name="e1782c80-ab2e-11f0-a48c-95ad42199252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51053544" name="e699a680-ab2e-11f0-a48c-95ad4219925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31807545" name="e699a680-ab2e-11f0-a48c-95ad42199252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04885448" name="efd0a8c0-ab2e-11f0-a48c-95ad4219925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81139966" name="efd0a8c0-ab2e-11f0-a48c-95ad42199252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02162554" name="f7fe5150-ab2e-11f0-a48c-95ad4219925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96358214" name="f7fe5150-ab2e-11f0-a48c-95ad42199252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Gesamtes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VM-4</w:t>
            </w:r>
          </w:p>
          <w:p>
            <w:pPr>
              <w:spacing w:before="0" w:after="0"/>
            </w:pPr>
            <w:r>
              <w:t>Klebstoffe</w:t>
            </w:r>
          </w:p>
          <w:p>
            <w:pPr>
              <w:spacing w:before="0" w:after="0"/>
            </w:pPr>
            <w:r>
              <w:t>Tapete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71579065" name="9f723500-ab2f-11f0-a48c-95ad4219925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25473553" name="9f723500-ab2f-11f0-a48c-95ad42199252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54839951" name="a3a6de00-ab2f-11f0-a48c-95ad4219925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91510817" name="a3a6de00-ab2f-11f0-a48c-95ad42199252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91902302" name="06fc66f0-ab30-11f0-a48c-95ad4219925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92577207" name="06fc66f0-ab30-11f0-a48c-95ad42199252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07550125" name="0c9d4a20-ab30-11f0-a48c-95ad4219925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95451803" name="0c9d4a20-ab30-11f0-a48c-95ad42199252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Treppenhaus / Gang </w:t>
            </w:r>
          </w:p>
          <w:p>
            <w:pPr>
              <w:spacing w:before="0" w:after="0"/>
            </w:pPr>
            <w:r>
              <w:t>OG - 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32674367" name="3c0f7030-ab30-11f0-a48c-95ad4219925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67040355" name="3c0f7030-ab30-11f0-a48c-95ad42199252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96699702" name="417a7650-ab30-11f0-a48c-95ad4219925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62683822" name="417a7650-ab30-11f0-a48c-95ad42199252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Treppenhaus / Gang </w:t>
            </w:r>
          </w:p>
          <w:p>
            <w:pPr>
              <w:spacing w:before="0" w:after="0"/>
            </w:pPr>
            <w:r>
              <w:t>OG - 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07883532" name="a5a1f540-ab30-11f0-a48c-95ad4219925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25997696" name="a5a1f540-ab30-11f0-a48c-95ad42199252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62830675" name="ab94c900-ab30-11f0-a48c-95ad4219925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67214526" name="ab94c900-ab30-11f0-a48c-95ad42199252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Eingang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VM-8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80368986" name="fa936930-ab30-11f0-a48c-95ad4219925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69356601" name="fa936930-ab30-11f0-a48c-95ad42199252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70809836" name="06e937a0-ab31-11f0-a48c-95ad4219925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47766898" name="06e937a0-ab31-11f0-a48c-95ad42199252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VM-9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283243" name="e8513a30-ab31-11f0-a48c-95ad4219925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4787172" name="e8513a30-ab31-11f0-a48c-95ad42199252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55264467" name="ef3c50a0-ab31-11f0-a48c-95ad4219925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79841322" name="ef3c50a0-ab31-11f0-a48c-95ad42199252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VM-10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01323558" name="fe21a390-ab31-11f0-a48c-95ad4219925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06375436" name="fe21a390-ab31-11f0-a48c-95ad42199252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24791552" name="02bd4bc0-ab32-11f0-a48c-95ad4219925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37545756" name="02bd4bc0-ab32-11f0-a48c-95ad42199252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VM-11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81461797" name="d513bb40-ab32-11f0-a48c-95ad4219925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98898457" name="d513bb40-ab32-11f0-a48c-95ad42199252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03975415" name="d97344d0-ab32-11f0-a48c-95ad4219925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46117390" name="d97344d0-ab32-11f0-a48c-95ad42199252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VM-12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97082861" name="e58a83a0-ab32-11f0-a48c-95ad4219925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97264286" name="e58a83a0-ab32-11f0-a48c-95ad42199252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37722694" name="f0ac8d00-ab32-11f0-a48c-95ad4219925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77947314" name="f0ac8d00-ab32-11f0-a48c-95ad42199252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VM-13</w:t>
            </w:r>
          </w:p>
          <w:p>
            <w:pPr>
              <w:spacing w:before="0" w:after="0"/>
            </w:pPr>
            <w:r>
              <w:t>Cushio Vinyl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82206521" name="f9a96c70-ab32-11f0-a48c-95ad4219925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15428671" name="f9a96c70-ab32-11f0-a48c-95ad42199252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40416298" name="02868ee0-ab33-11f0-a48c-95ad4219925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79799705" name="02868ee0-ab33-11f0-a48c-95ad42199252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VM-14</w:t>
            </w:r>
          </w:p>
          <w:p>
            <w:pPr>
              <w:spacing w:before="0" w:after="0"/>
            </w:pPr>
            <w:r>
              <w:t>(elastische) Bodenbeläge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20907887" name="0f06c8b0-ab33-11f0-a48c-95ad4219925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6514621" name="0f06c8b0-ab33-11f0-a48c-95ad42199252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75231570" name="1caf7cf0-ab33-11f0-a48c-95ad4219925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98775253" name="1caf7cf0-ab33-11f0-a48c-95ad42199252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Dusche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VM-15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27357492" name="b7d0ed90-ab33-11f0-a48c-95ad4219925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93510816" name="b7d0ed90-ab33-11f0-a48c-95ad42199252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61745083" name="bc0b62f0-ab33-11f0-a48c-95ad4219925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63130672" name="bc0b62f0-ab33-11f0-a48c-95ad42199252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Dusche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VM-16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94641691" name="ca160d50-ab33-11f0-a48c-95ad4219925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46291968" name="ca160d50-ab33-11f0-a48c-95ad42199252.jpg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91770042" name="cf872df0-ab33-11f0-a48c-95ad4219925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41737218" name="cf872df0-ab33-11f0-a48c-95ad42199252.jpg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Reduit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VM-17</w:t>
            </w:r>
          </w:p>
          <w:p>
            <w:pPr>
              <w:spacing w:before="0" w:after="0"/>
            </w:pPr>
            <w:r>
              <w:t>Cushio Vinyl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89290872" name="2004a5f0-ab34-11f0-a48c-95ad4219925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30465519" name="2004a5f0-ab34-11f0-a48c-95ad42199252.jpg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79293208" name="261bca90-ab34-11f0-a48c-95ad4219925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3825331" name="261bca90-ab34-11f0-a48c-95ad42199252.jpg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Gesamtes UG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VM-19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9623251" name="5f1e19f0-ab35-11f0-a48c-95ad4219925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21639174" name="5f1e19f0-ab35-11f0-a48c-95ad42199252.jpg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2195543" name="65604630-ab35-11f0-a48c-95ad4219925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55453902" name="65604630-ab35-11f0-a48c-95ad42199252.jpg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Heizraum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Wand / 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VM-20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/ 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44824184" name="74a9d930-ab35-11f0-a48c-95ad4219925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7867147" name="74a9d930-ab35-11f0-a48c-95ad42199252.jpg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70832659" name="7e4f54b0-ab35-11f0-a48c-95ad4219925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0643133" name="7e4f54b0-ab35-11f0-a48c-95ad42199252.jpg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Waschküche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VM-21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01375916" name="975e6e50-ab35-11f0-a48c-95ad4219925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24753852" name="975e6e50-ab35-11f0-a48c-95ad42199252.jpg"/>
                          <pic:cNvPicPr/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49643140" name="9c7eafd0-ab35-11f0-a48c-95ad4219925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84682023" name="9c7eafd0-ab35-11f0-a48c-95ad42199252.jpg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Fassade </w:t>
            </w:r>
          </w:p>
          <w:p>
            <w:pPr>
              <w:spacing w:before="0" w:after="0"/>
            </w:pPr>
            <w:r>
              <w:t>EG- DG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VM-22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Fassade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76348922" name="f819eb70-ab35-11f0-a48c-95ad4219925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88243643" name="f819eb70-ab35-11f0-a48c-95ad42199252.jpg"/>
                          <pic:cNvPicPr/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0102176" name="fb3fbc80-ab35-11f0-a48c-95ad4219925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35926243" name="fb3fbc80-ab35-11f0-a48c-95ad42199252.jpg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44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EFH. Steinbüntli 4, 8888 Mels</w:t>
          </w:r>
        </w:p>
        <w:p>
          <w:pPr>
            <w:spacing w:before="0" w:after="0"/>
          </w:pPr>
          <w:r>
            <w:t>536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Einzelproben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media/document_image_rId32.jpeg" Type="http://schemas.openxmlformats.org/officeDocument/2006/relationships/image" Id="rId32"/>
    <Relationship Target="media/document_image_rId33.jpeg" Type="http://schemas.openxmlformats.org/officeDocument/2006/relationships/image" Id="rId33"/>
    <Relationship Target="media/document_image_rId34.jpeg" Type="http://schemas.openxmlformats.org/officeDocument/2006/relationships/image" Id="rId34"/>
    <Relationship Target="media/document_image_rId35.jpeg" Type="http://schemas.openxmlformats.org/officeDocument/2006/relationships/image" Id="rId35"/>
    <Relationship Target="media/document_image_rId36.jpeg" Type="http://schemas.openxmlformats.org/officeDocument/2006/relationships/image" Id="rId36"/>
    <Relationship Target="media/document_image_rId37.jpeg" Type="http://schemas.openxmlformats.org/officeDocument/2006/relationships/image" Id="rId37"/>
    <Relationship Target="media/document_image_rId38.jpeg" Type="http://schemas.openxmlformats.org/officeDocument/2006/relationships/image" Id="rId38"/>
    <Relationship Target="media/document_image_rId39.jpeg" Type="http://schemas.openxmlformats.org/officeDocument/2006/relationships/image" Id="rId39"/>
    <Relationship Target="media/document_image_rId40.jpeg" Type="http://schemas.openxmlformats.org/officeDocument/2006/relationships/image" Id="rId40"/>
    <Relationship Target="media/document_image_rId41.jpeg" Type="http://schemas.openxmlformats.org/officeDocument/2006/relationships/image" Id="rId41"/>
    <Relationship Target="media/document_image_rId42.jpeg" Type="http://schemas.openxmlformats.org/officeDocument/2006/relationships/image" Id="rId42"/>
    <Relationship Target="media/document_image_rId43.jpeg" Type="http://schemas.openxmlformats.org/officeDocument/2006/relationships/image" Id="rId43"/>
    <Relationship Target="footer.xml" Type="http://schemas.openxmlformats.org/officeDocument/2006/relationships/footer" Id="rId44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