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325497" name="588bb2f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986926" name="588bb2f0-b0a8-11f0-9c01-4173ae347f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088345" name="5d33902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163356" name="5d339020-b0a8-11f0-9c01-4173ae347fc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981939" name="70240b1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349501" name="70240b10-b0a8-11f0-9c01-4173ae347f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837843" name="754b035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109065" name="754b0350-b0a8-11f0-9c01-4173ae347f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6231" name="b9fc4f4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403466" name="b9fc4f40-b0a8-11f0-9c01-4173ae347f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262889" name="c29cdde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94264" name="c29cdde0-b0a8-11f0-9c01-4173ae347f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700647" name="32fe17c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318169" name="32fe17c0-b0a9-11f0-9c01-4173ae347fc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654179" name="3766f02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033550" name="3766f020-b0a9-11f0-9c01-4173ae347f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645536" name="61bf646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924882" name="61bf6460-b0a9-11f0-9c01-4173ae347fc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23772" name="672c8d6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554693" name="672c8d60-b0a9-11f0-9c01-4173ae347fc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242831" name="86e372e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807377" name="86e372e0-b0a9-11f0-9c01-4173ae347fc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594975" name="8b11da5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653193" name="8b11da50-b0a9-11f0-9c01-4173ae347f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8936116" name="b500422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537" name="b5004220-b0a9-11f0-9c01-4173ae347fc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768529" name="bb00aa7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055858" name="bb00aa70-b0a9-11f0-9c01-4173ae347f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346591" name="ab76ef40-b0ab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757333" name="ab76ef40-b0ab-11f0-9c01-4173ae347f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621166" name="c8669e70-b0ab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909855" name="c8669e70-b0ab-11f0-9c01-4173ae347fc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257350" name="32b1c52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304093" name="32b1c520-b0ac-11f0-9c01-4173ae347f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039628" name="3800429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002411" name="38004290-b0ac-11f0-9c01-4173ae347f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747896" name="43ac3c7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698849" name="43ac3c70-b0ac-11f0-9c01-4173ae347fc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728252" name="48c8fb8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569167" name="48c8fb80-b0ac-11f0-9c01-4173ae347f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71884" name="61e66d0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137701" name="61e66d00-b0ac-11f0-9c01-4173ae347fc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162095" name="6a99723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235028" name="6a997230-b0ac-11f0-9c01-4173ae347f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9535411" name="992c5bd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223353" name="992c5bd0-b0ac-11f0-9c01-4173ae347fc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885300" name="9e6d92d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621363" name="9e6d92d0-b0ac-11f0-9c01-4173ae347fc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018893" name="1006fe9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192804" name="1006fe90-b0ad-11f0-9c01-4173ae347fc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394271" name="1519f9a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690571" name="1519f9a0-b0ad-11f0-9c01-4173ae347fc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902039" name="3af1a0b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085932" name="3af1a0b0-b0ad-11f0-9c01-4173ae347fc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157830" name="57e399d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560509" name="57e399d0-b0ad-11f0-9c01-4173ae347f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84417" name="82ee953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508421" name="82ee9530-b0ad-11f0-9c01-4173ae347f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509349" name="86cc1d8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198504" name="86cc1d80-b0ad-11f0-9c01-4173ae347fc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380318" name="b508349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463956" name="b5083490-b0ad-11f0-9c01-4173ae347fc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528225" name="b99a66e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957372" name="b99a66e0-b0ad-11f0-9c01-4173ae347fc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718965" name="f5979c3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447262" name="f5979c30-b0ad-11f0-9c01-4173ae347fc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466474" name="f93b01b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984701" name="f93b01b0-b0ad-11f0-9c01-4173ae347fc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471284" name="0a23ecd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818514" name="0a23ecd0-b0ae-11f0-9c01-4173ae347fc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561913" name="0dbca3f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461910" name="0dbca3f0-b0ae-11f0-9c01-4173ae347f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194276" name="71c661b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642735" name="71c661b0-b0ae-11f0-9c01-4173ae347fc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537273" name="79fda73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918167" name="79fda730-b0ae-11f0-9c01-4173ae347fc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726391" name="8d166aa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15315" name="8d166aa0-b0ae-11f0-9c01-4173ae347f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306690" name="92b0be2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428301" name="92b0be20-b0ae-11f0-9c01-4173ae347fc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4584478" name="1e1a70a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611554" name="1e1a70a0-b0af-11f0-9c01-4173ae347fc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094592" name="2116729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762813" name="21167290-b0af-11f0-9c01-4173ae347fc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316919" name="2ec197d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098575" name="2ec197d0-b0af-11f0-9c01-4173ae347fc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250098" name="330227b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524540" name="330227b0-b0af-11f0-9c01-4173ae347fc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920612" name="6b95570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869066" name="6b955700-b0af-11f0-9c01-4173ae347fc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551310" name="71dd018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463918" name="71dd0180-b0af-11f0-9c01-4173ae347fc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598007" name="7c36d8e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780230" name="7c36d8e0-b0af-11f0-9c01-4173ae347fc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31426" name="80ae303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605273" name="80ae3030-b0af-11f0-9c01-4173ae347fca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94921" name="4891a59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554150" name="4891a590-b0b1-11f0-9c01-4173ae347fc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139478" name="4fc313d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330533" name="4fc313d0-b0b1-11f0-9c01-4173ae347fca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680234" name="ddb56d0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765379" name="ddb56d00-b0b1-11f0-9c01-4173ae347fc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681837" name="e312b78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318898" name="e312b780-b0b1-11f0-9c01-4173ae347fc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714930" name="f624c43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050460" name="f624c430-b0b1-11f0-9c01-4173ae347fc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075115" name="fad071f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216726" name="fad071f0-b0b1-11f0-9c01-4173ae347fc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86326" name="1042b5c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130331" name="1042b5c0-b0b2-11f0-9c01-4173ae347fca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0193584" name="1526b19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350386" name="1526b190-b0b2-11f0-9c01-4173ae347fc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566295" name="55d8e37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476544" name="55d8e370-b0b2-11f0-9c01-4173ae347fc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946753" name="588083d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339311" name="588083d0-b0b2-11f0-9c01-4173ae347fc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316084" name="1855716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67468" name="18557160-b0b4-11f0-9c01-4173ae347fc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732488" name="1e8b1a8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828186" name="1e8b1a80-b0b4-11f0-9c01-4173ae347fc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727551" name="2d0f139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973004" name="2d0f1390-b0b4-11f0-9c01-4173ae347fca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751538" name="33dfeb4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732698" name="33dfeb40-b0b4-11f0-9c01-4173ae347fc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904877" name="4487d5c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201248" name="4487d5c0-b0b4-11f0-9c01-4173ae347fc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85430" name="48a43bd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465930" name="48a43bd0-b0b4-11f0-9c01-4173ae347fc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833927" name="97f1bf5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538663" name="97f1bf50-b0b4-11f0-9c01-4173ae347fc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705910" name="9bc5358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350391" name="9bc53580-b0b4-11f0-9c01-4173ae347fca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Pausenraum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291614" name="f7c48a2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347561" name="f7c48a20-b0b4-11f0-9c01-4173ae347fc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25598" name="fd5a49c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725175" name="fd5a49c0-b0b4-11f0-9c01-4173ae347fc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151515" name="74ebeb0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028001" name="74ebeb00-b0b6-11f0-9c01-4173ae347fca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444713" name="7b25b2d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823396" name="7b25b2d0-b0b6-11f0-9c01-4173ae347fca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814068" name="8b8ac7f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91012" name="8b8ac7f0-b0b6-11f0-9c01-4173ae347fc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184546" name="917cff7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958580" name="917cff70-b0b6-11f0-9c01-4173ae347fc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274747" name="aa1f9ba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798386" name="aa1f9ba0-b0b6-11f0-9c01-4173ae347fca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492872" name="ae0699d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15990" name="ae0699d0-b0b6-11f0-9c01-4173ae347fca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19120" name="6982aa00-b0b7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082616" name="6982aa00-b0b7-11f0-9c01-4173ae347fca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034219" name="6e4191a0-b0b7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434795" name="6e4191a0-b0b7-11f0-9c01-4173ae347fca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56439" name="54b403c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284544" name="54b403c0-b0b8-11f0-9c01-4173ae347fca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438259" name="5a81c35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125055" name="5a81c350-b0b8-11f0-9c01-4173ae347fca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Sockelputz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775684" name="d2cfcc3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688790" name="d2cfcc30-b0b8-11f0-9c01-4173ae347fca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4513" name="d7aa522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737699" name="d7aa5220-b0b8-11f0-9c01-4173ae347fca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Winikerstrasse 6, 8610 Uster</w:t>
          </w:r>
        </w:p>
        <w:p>
          <w:pPr>
            <w:spacing w:before="0" w:after="0"/>
          </w:pPr>
          <w:r>
            <w:t>522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footer.xml" Type="http://schemas.openxmlformats.org/officeDocument/2006/relationships/footer" Id="rId8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