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WC/ Dusche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1213589" name="a2644fe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387831" name="a2644fe0-afe5-11f0-b11f-c3daa41b4ef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2608372" name="a6bcfba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873746" name="a6bcfba0-afe5-11f0-b11f-c3daa41b4ef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WC/ Dusche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1513897" name="d1ee6ac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3560860" name="d1ee6ac0-afe5-11f0-b11f-c3daa41b4ef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6366873" name="d5facb40-afe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124848" name="d5facb40-afe5-11f0-b11f-c3daa41b4ef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780706" name="2f93591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801016" name="2f935910-afe6-11f0-b11f-c3daa41b4ef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6756689" name="34aedfa0-afe6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5167725" name="34aedfa0-afe6-11f0-b11f-c3daa41b4ef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Anschlagkitt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539919" name="6555bfb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776600" name="6555bfb0-afe7-11f0-b11f-c3daa41b4ef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0659893" name="6b1156d0-afe7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0682130" name="6b1156d0-afe7-11f0-b11f-c3daa41b4ef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9640359" name="c2f9590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806002" name="c2f95900-afe8-11f0-b11f-c3daa41b4ef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689381" name="cb8240f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493525" name="cb8240f0-afe8-11f0-b11f-c3daa41b4ef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2252699" name="de52148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760590" name="de521480-afe8-11f0-b11f-c3daa41b4ef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1704693" name="e4054730-afe8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674060" name="e4054730-afe8-11f0-b11f-c3daa41b4ef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9195908" name="46d0918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079633" name="46d09180-afe9-11f0-b11f-c3daa41b4ef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4182820" name="4e41049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7959500" name="4e410490-afe9-11f0-b11f-c3daa41b4ef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9200764" name="7584bec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773479" name="7584bec0-afe9-11f0-b11f-c3daa41b4ef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4451271" name="7cdec3a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9499042" name="7cdec3a0-afe9-11f0-b11f-c3daa41b4ef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636232" name="a03935b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6219468" name="a03935b0-afe9-11f0-b11f-c3daa41b4ef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8247685" name="a6af6a40-afe9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5153837" name="a6af6a40-afe9-11f0-b11f-c3daa41b4ef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0540083" name="ccd3dc5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435576" name="ccd3dc50-afea-11f0-b11f-c3daa41b4ef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5940667" name="d0943fb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537622" name="d0943fb0-afea-11f0-b11f-c3daa41b4ef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5887734" name="e166e3b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979493" name="e166e3b0-afea-11f0-b11f-c3daa41b4ef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1220160" name="e8282b0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035822" name="e8282b00-afea-11f0-b11f-c3daa41b4ef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/ Küche </w:t>
            </w:r>
          </w:p>
          <w:p>
            <w:pPr>
              <w:spacing w:before="0" w:after="0"/>
            </w:pPr>
            <w:r>
              <w:t>OG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2031954" name="fe670da0-afea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167742" name="fe670da0-afea-11f0-b11f-c3daa41b4ef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6644546" name="03aa678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776354" name="03aa6780-afeb-11f0-b11f-c3daa41b4ef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5575360" name="6116e0b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5489765" name="6116e0b0-afeb-11f0-b11f-c3daa41b4ef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7307983" name="64c0fcf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217373" name="64c0fcf0-afeb-11f0-b11f-c3daa41b4ef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7031616" name="cbe7d93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0425441" name="cbe7d930-afeb-11f0-b11f-c3daa41b4ef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1063152" name="d1bcc4b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978299" name="d1bcc4b0-afeb-11f0-b11f-c3daa41b4ef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889231" name="ddcbc62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7237923" name="ddcbc620-afeb-11f0-b11f-c3daa41b4ef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9926256" name="e36d6ca0-afeb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576293" name="e36d6ca0-afeb-11f0-b11f-c3daa41b4ef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/ Schlaszimmer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1656564" name="900c403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1614387" name="900c4030-afec-11f0-b11f-c3daa41b4ef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1735098" name="a4883d20-afec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8525" name="a4883d20-afec-11f0-b11f-c3daa41b4ef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6558712" name="5a82d90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0293948" name="5a82d900-afed-11f0-b11f-c3daa41b4ef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55392" name="5da7719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2972744" name="5da77190-afed-11f0-b11f-c3daa41b4ef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8923445" name="6fc162a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7075952" name="6fc162a0-afed-11f0-b11f-c3daa41b4ef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7986872" name="73712430-afed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933059" name="73712430-afed-11f0-b11f-c3daa41b4ef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/ 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9371015" name="381b0ee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0858521" name="381b0ee0-afee-11f0-b11f-c3daa41b4ef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83393" name="3cd625f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843171" name="3cd625f0-afee-11f0-b11f-c3daa41b4ef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8370016" name="ebb414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3975614" name="ebb41410-afee-11f0-b11f-c3daa41b4ef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1315427" name="f0bbeb9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5424381" name="f0bbeb90-afee-11f0-b11f-c3daa41b4ef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Kork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8678008" name="fac58010-afee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9370606" name="fac58010-afee-11f0-b11f-c3daa41b4ef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35284" name="0425671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194158" name="04256710-afef-11f0-b11f-c3daa41b4ef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6267297" name="0e58a3a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8937771" name="0e58a3a0-afef-11f0-b11f-c3daa41b4efc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9660119" name="160b76e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221529" name="160b76e0-afef-11f0-b11f-c3daa41b4efc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977208" name="9d9f1b2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7348726" name="9d9f1b20-afef-11f0-b11f-c3daa41b4efc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5894496" name="a175025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002491" name="a1750250-afef-11f0-b11f-c3daa41b4efc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4119607" name="ac4430c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9291124" name="ac4430c0-afef-11f0-b11f-c3daa41b4efc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9025170" name="b481b7d0-afef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0232492" name="b481b7d0-afef-11f0-b11f-c3daa41b4efc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Zimmer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6237032" name="3cfde75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3191610" name="3cfde750-aff0-11f0-b11f-c3daa41b4efc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7530601" name="41ac2d2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675317" name="41ac2d20-aff0-11f0-b11f-c3daa41b4efc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178548" name="e25f65c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204154" name="e25f65c0-aff0-11f0-b11f-c3daa41b4efc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6262067" name="e83fea0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850056" name="e83fea00-aff0-11f0-b11f-c3daa41b4efc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DG 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2529050" name="fb94f320-aff0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2005449" name="fb94f320-aff0-11f0-b11f-c3daa41b4efc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0745176" name="0293dfb0-aff1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528160" name="0293dfb0-aff1-11f0-b11f-c3daa41b4efc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7514171" name="4804721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0168652" name="48047210-aff3-11f0-b11f-c3daa41b4efc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156219" name="4c2aea4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0333494" name="4c2aea40-aff3-11f0-b11f-c3daa41b4efc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1324945" name="7b38340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941951" name="7b383400-aff3-11f0-b11f-c3daa41b4efc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7131833" name="81b4831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2661597" name="81b48310-aff3-11f0-b11f-c3daa41b4efc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1844032" name="cefe957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3567713" name="cefe9570-aff3-11f0-b11f-c3daa41b4efc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2615887" name="d7081430-aff3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940475" name="d7081430-aff3-11f0-b11f-c3daa41b4efc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0900485" name="d60d6b1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570048" name="d60d6b10-aff4-11f0-b11f-c3daa41b4efc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8420952" name="e086ff70-aff4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64612" name="e086ff70-aff4-11f0-b11f-c3daa41b4efc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Dachgaube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7362635" name="2c4a98e0-aff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713756" name="2c4a98e0-aff5-11f0-b11f-c3daa41b4efc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5382899" name="32558880-aff5-11f0-b11f-c3daa41b4ef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976148" name="32558880-aff5-11f0-b11f-c3daa41b4efc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Lettenstrasse 7, 9122 Mogelsberg</w:t>
          </w:r>
        </w:p>
        <w:p>
          <w:pPr>
            <w:spacing w:before="0" w:after="0"/>
          </w:pPr>
          <w:r>
            <w:t>500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footer.xml" Type="http://schemas.openxmlformats.org/officeDocument/2006/relationships/footer" Id="rId6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