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2. OG - DG 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5097499" name="89fa92b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0489323" name="89fa92b0-aa6e-11f0-8dec-59d90dbd9d2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557589" name="8e78048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8952715" name="8e780480-aa6e-11f0-8dec-59d90dbd9d2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/ Waschküche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4001956" name="aa54bd1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6922955" name="aa54bd10-aa6e-11f0-8dec-59d90dbd9d2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4177347" name="ad87867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4235866" name="ad878670-aa6e-11f0-8dec-59d90dbd9d2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/ Waschküche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0791587" name="bae1576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514203" name="bae15760-aa6e-11f0-8dec-59d90dbd9d2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5739801" name="bfb96c5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4463714" name="bfb96c50-aa6e-11f0-8dec-59d90dbd9d2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/ Waschküche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5357791" name="d117124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601562" name="d1171240-aa6e-11f0-8dec-59d90dbd9d2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1910271" name="d52372c0-aa6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245754" name="d52372c0-aa6e-11f0-8dec-59d90dbd9d2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Badezimmer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7648086" name="ff8a5400-aa70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45137" name="ff8a5400-aa70-11f0-8dec-59d90dbd9d2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3962191" name="0394dfc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0140093" name="0394dfc0-aa71-11f0-8dec-59d90dbd9d2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Badezimmer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0677116" name="0f7e7ee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5488304" name="0f7e7ee0-aa71-11f0-8dec-59d90dbd9d2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1824875" name="14a85d5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3446583" name="14a85d50-aa71-11f0-8dec-59d90dbd9d2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Badezimmer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0244387" name="1e56645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6234310" name="1e566450-aa71-11f0-8dec-59d90dbd9d2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5891946" name="228715b0-aa71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3650345" name="228715b0-aa71-11f0-8dec-59d90dbd9d2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7631350" name="2fa4f9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5549212" name="2fa4f9a0-aa72-11f0-8dec-59d90dbd9d2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9067885" name="350eee5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713785" name="350eee50-aa72-11f0-8dec-59d90dbd9d2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3829151" name="4395f4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0070063" name="4395f4a0-aa72-11f0-8dec-59d90dbd9d2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4216976" name="4775c6e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1839930" name="4775c6e0-aa72-11f0-8dec-59d90dbd9d2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8781961" name="52cbffa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496457" name="52cbffa0-aa72-11f0-8dec-59d90dbd9d2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0434684" name="59567f8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9955283" name="59567f80-aa72-11f0-8dec-59d90dbd9d2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2. OG - 1.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2489023" name="c9356a0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8648315" name="c9356a00-aa72-11f0-8dec-59d90dbd9d2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0758810" name="d1b21cf0-aa7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8870478" name="d1b21cf0-aa72-11f0-8dec-59d90dbd9d2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4376435" name="29c3bca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146041" name="29c3bca0-aa73-11f0-8dec-59d90dbd9d2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6736482" name="3063723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1495551" name="30637230-aa73-11f0-8dec-59d90dbd9d2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2287899" name="41f3e7f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279762" name="41f3e7f0-aa73-11f0-8dec-59d90dbd9d2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0068945" name="469c887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7804623" name="469c8870-aa73-11f0-8dec-59d90dbd9d2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3357110" name="c008d29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3589514" name="c008d290-aa73-11f0-8dec-59d90dbd9d2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32878073" name="c4cfd080-aa73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7664612" name="c4cfd080-aa73-11f0-8dec-59d90dbd9d2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2. OG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7583661" name="9008cef0-aa74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4550549" name="9008cef0-aa74-11f0-8dec-59d90dbd9d2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0100402" name="93de40f0-aa74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7271407" name="93de40f0-aa74-11f0-8dec-59d90dbd9d2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5575892" name="a7404cf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6271922" name="a7404cf0-aa75-11f0-8dec-59d90dbd9d2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1310702" name="ab2a315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4717585" name="ab2a3150-aa75-11f0-8dec-59d90dbd9d2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5919759" name="b7a86f5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759842" name="b7a86f50-aa75-11f0-8dec-59d90dbd9d2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3475883" name="bbca7ab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5440106" name="bbca7ab0-aa75-11f0-8dec-59d90dbd9d2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Wintergarten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5147537" name="ce70cd4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9283461" name="ce70cd40-aa75-11f0-8dec-59d90dbd9d2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5385601" name="d472bc30-aa7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9988544" name="d472bc30-aa75-11f0-8dec-59d90dbd9d2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WHG. In Lampitzäckern 57, 8305 Dietlikon</w:t>
          </w:r>
        </w:p>
        <w:p>
          <w:pPr>
            <w:spacing w:before="0" w:after="0"/>
          </w:pPr>
          <w:r>
            <w:t>532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footer.xml" Type="http://schemas.openxmlformats.org/officeDocument/2006/relationships/footer" Id="rId4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