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14711806" name="5d8eb500-8983-11f0-8845-156cf76be93b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3881141" name="5d8eb500-8983-11f0-8845-156cf76be93b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48507333" name="6e5460b0-8983-11f0-9d8f-3fbc0d777a3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3633969" name="6e5460b0-8983-11f0-9d8f-3fbc0d777a3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80154852" name="7b82b4d0-8983-11f0-ba54-23c23ceced5f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167655" name="7b82b4d0-8983-11f0-ba54-23c23ceced5f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40564609" name="8c324070-8983-11f0-93ce-dd258279cab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1469697" name="8c324070-8983-11f0-93ce-dd258279cab6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82595394" name="982f8ea0-8983-11f0-94a3-51dbe52fd40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2263024" name="982f8ea0-8983-11f0-94a3-51dbe52fd40e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86526367" name="a4b064b0-8983-11f0-82fa-dbe35649a01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2200002" name="a4b064b0-8983-11f0-82fa-dbe35649a01a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Putz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89466926" name="b4ef0610-8983-11f0-8084-f150ef3d4d88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3316495" name="b4ef0610-8983-11f0-8084-f150ef3d4d88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21297114" name="bae75810-8983-11f0-8e01-9fe1644d6249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120400" name="bae75810-8983-11f0-8e01-9fe1644d6249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77724704" name="cbf83d90-8983-11f0-bec7-c751e83637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1471920" name="cbf83d90-8983-11f0-bec7-c751e83637c1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07866489" name="dc093f40-8983-11f0-8d80-f54fa5545cd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0041717" name="dc093f40-8983-11f0-8d80-f54fa5545cd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77017422" name="80aee7c0-8984-11f0-b470-5b7ee6433e5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3337614" name="80aee7c0-8984-11f0-b470-5b7ee6433e5c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93838576" name="83a59280-8984-11f0-8115-ada6b9b05bc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5780059" name="83a59280-8984-11f0-8115-ada6b9b05bc7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Kamin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74941206" name="98e1d230-8984-11f0-94ad-711e6955848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9161346" name="98e1d230-8984-11f0-94ad-711e6955848a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9118246" name="9e1d63e0-8984-11f0-8c24-110d50d6766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2769836" name="9e1d63e0-8984-11f0-8c24-110d50d6766e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77279893" name="eb6ebe00-aa59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0804525" name="eb6ebe00-aa59-11f0-8dec-59d90dbd9d2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3092818" name="f07c13c0-aa59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5663752" name="f07c13c0-aa59-11f0-8dec-59d90dbd9d2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84951381" name="8faad9d0-aa5b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7167551" name="8faad9d0-aa5b-11f0-8dec-59d90dbd9d2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3425023" name="96166000-aa5b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3822370" name="96166000-aa5b-11f0-8dec-59d90dbd9d2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02657315" name="d1cad710-aa5c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101537" name="d1cad710-aa5c-11f0-8dec-59d90dbd9d2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0521902" name="d80450c0-aa5c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9647800" name="d80450c0-aa5c-11f0-8dec-59d90dbd9d2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Räucherofen </w:t>
            </w:r>
          </w:p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39570685" name="ae61ad10-aa5e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3323845" name="ae61ad10-aa5e-11f0-8dec-59d90dbd9d23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32057498" name="b8417270-aa5e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43057581" name="b8417270-aa5e-11f0-8dec-59d90dbd9d23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6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Hauptstrasse 110, 8415 Gräslikon</w:t>
          </w:r>
        </w:p>
        <w:p>
          <w:pPr>
            <w:spacing w:before="0" w:after="0"/>
          </w:pPr>
          <w:r>
            <w:t>476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m="http://schemas.openxmlformats.org/officeDocument/2006/math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footer.xml" Type="http://schemas.openxmlformats.org/officeDocument/2006/relationships/footer" Id="rId26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