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8781707" name="5d8eb500-8983-11f0-8845-156cf76be9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357930" name="5d8eb500-8983-11f0-8845-156cf76be93b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7987685" name="6e5460b0-8983-11f0-9d8f-3fbc0d777a3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0133875" name="6e5460b0-8983-11f0-9d8f-3fbc0d777a3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0955357" name="7b82b4d0-8983-11f0-ba54-23c23ceced5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8263229" name="7b82b4d0-8983-11f0-ba54-23c23ceced5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3429428" name="8c324070-8983-11f0-93ce-dd258279cab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3500051" name="8c324070-8983-11f0-93ce-dd258279cab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726510" name="982f8ea0-8983-11f0-94a3-51dbe52fd4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0120223" name="982f8ea0-8983-11f0-94a3-51dbe52fd40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4012059" name="a4b064b0-8983-11f0-82fa-dbe35649a0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7810567" name="a4b064b0-8983-11f0-82fa-dbe35649a01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8051942" name="b4ef0610-8983-11f0-8084-f150ef3d4d88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9314487" name="b4ef0610-8983-11f0-8084-f150ef3d4d88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7508318" name="bae75810-8983-11f0-8e01-9fe1644d624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4784861" name="bae75810-8983-11f0-8e01-9fe1644d624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8990222" name="cbf83d90-8983-11f0-bec7-c751e83637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5798329" name="cbf83d90-8983-11f0-bec7-c751e83637c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5163424" name="dc093f40-8983-11f0-8d80-f54fa5545cd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1552208" name="dc093f40-8983-11f0-8d80-f54fa5545cd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0782551" name="80aee7c0-8984-11f0-b470-5b7ee6433e5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134992" name="80aee7c0-8984-11f0-b470-5b7ee6433e5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203786" name="83a59280-8984-11f0-8115-ada6b9b05b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5728133" name="83a59280-8984-11f0-8115-ada6b9b05bc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3738772" name="98e1d230-8984-11f0-94ad-711e6955848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2722407" name="98e1d230-8984-11f0-94ad-711e6955848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77924" name="9e1d63e0-8984-11f0-8c24-110d50d6766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1120865" name="9e1d63e0-8984-11f0-8c24-110d50d6766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6532296" name="eb6ebe00-aa59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7101205" name="eb6ebe00-aa59-11f0-8dec-59d90dbd9d2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9095777" name="f07c13c0-aa59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379397" name="f07c13c0-aa59-11f0-8dec-59d90dbd9d2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489306" name="8faad9d0-aa5b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3568035" name="8faad9d0-aa5b-11f0-8dec-59d90dbd9d2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762391" name="96166000-aa5b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7297895" name="96166000-aa5b-11f0-8dec-59d90dbd9d2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2947813" name="d1cad710-aa5c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1974714" name="d1cad710-aa5c-11f0-8dec-59d90dbd9d2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6219" name="d80450c0-aa5c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657102" name="d80450c0-aa5c-11f0-8dec-59d90dbd9d2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Räucherofen </w:t>
            </w:r>
          </w:p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4609260" name="ae61ad10-aa5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6154158" name="ae61ad10-aa5e-11f0-8dec-59d90dbd9d2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5760299" name="b8417270-aa5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721258" name="b8417270-aa5e-11f0-8dec-59d90dbd9d2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110, 8415 Gräslikon</w:t>
          </w:r>
        </w:p>
        <w:p>
          <w:pPr>
            <w:spacing w:before="0" w:after="0"/>
          </w:pPr>
          <w:r>
            <w:t>476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