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720933" name="55ad18b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0856450" name="55ad18b0-ae66-11f0-b416-013d21ebccd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8343696" name="5bab371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82222" name="5bab3710-ae66-11f0-b416-013d21ebccd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7002957" name="c71450e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6467011" name="c71450e0-ae66-11f0-b416-013d21ebccd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5192155" name="cac71fb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5432660" name="cac71fb0-ae66-11f0-b416-013d21ebccd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DG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5508274" name="0b32d2b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99507" name="0b32d2b0-ae67-11f0-b416-013d21ebccd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3187093" name="100df4e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4445790" name="100df4e0-ae67-11f0-b416-013d21ebccd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4950409" name="52710b1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122967" name="52710b10-ae67-11f0-b416-013d21ebccd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832091" name="5648c700-ae67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77948" name="5648c700-ae67-11f0-b416-013d21ebccd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6008727" name="1a1f0e0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220094" name="1a1f0e00-ae68-11f0-b416-013d21ebccd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4657105" name="1d167c1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28729" name="1d167c10-ae68-11f0-b416-013d21ebccd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2151653" name="89ef046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548302" name="89ef0460-ae68-11f0-b416-013d21ebccd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9300704" name="91a66b8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7102868" name="91a66b80-ae68-11f0-b416-013d21ebccd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9790289" name="932770c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310345" name="932770c0-ae69-11f0-b416-013d21ebccd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7439901" name="99f6c1d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1831231" name="99f6c1d0-ae69-11f0-b416-013d21ebccd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4515007" name="aefd4b8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41211" name="aefd4b80-ae69-11f0-b416-013d21ebccd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7180745" name="b31d0cf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946867" name="b31d0cf0-ae69-11f0-b416-013d21ebccd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5554924" name="c1a2b3b0-ae69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275875" name="c1a2b3b0-ae69-11f0-b416-013d21ebccd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8658421" name="24cf57e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8759150" name="24cf57e0-ae6a-11f0-b416-013d21ebccd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24195" name="f3217d3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7175868" name="f3217d30-ae6a-11f0-b416-013d21ebccd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0039870" name="f7f413e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5385866" name="f7f413e0-ae6a-11f0-b416-013d21ebccd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431240" name="0698db6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35527" name="0698db60-ae6b-11f0-b416-013d21ebccd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1859638" name="0ac4f8e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723067" name="0ac4f8e0-ae6b-11f0-b416-013d21ebccd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8151633" name="18e6fbd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890934" name="18e6fbd0-ae6b-11f0-b416-013d21ebccd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19907" name="1f8ea0a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751333" name="1f8ea0a0-ae6b-11f0-b416-013d21ebccd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955093" name="8e86d4a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863191" name="8e86d4a0-ae6b-11f0-b416-013d21ebccd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3484129" name="ac44341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494168" name="ac443410-ae6b-11f0-b416-013d21ebccd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2827004" name="b38ea13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5917979" name="b38ea130-ae6e-11f0-b416-013d21ebccd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6335778" name="b7cac44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057513" name="b7cac440-ae6e-11f0-b416-013d21ebccd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579735" name="3831b53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68994" name="3831b530-ae6f-11f0-b416-013d21ebccd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4315734" name="3caf752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1885614" name="3caf7520-ae6f-11f0-b416-013d21ebccd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5423625" name="6d8745b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3314341" name="6d8745b0-ae6f-11f0-b416-013d21ebccd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7747558" name="719553e0-ae6f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001237" name="719553e0-ae6f-11f0-b416-013d21ebccd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3558882" name="0d01e1d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6797216" name="0d01e1d0-ae71-11f0-b416-013d21ebccd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7909657" name="11a21de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064289" name="11a21de0-ae71-11f0-b416-013d21ebccd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1168524" name="81ebd82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6181402" name="81ebd820-ae71-11f0-b416-013d21ebccd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0575450" name="84784f6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42499" name="84784f60-ae71-11f0-b416-013d21ebccd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1678174" name="93a35de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227474" name="93a35de0-ae71-11f0-b416-013d21ebccd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6641169" name="988c62c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286737" name="988c62c0-ae71-11f0-b416-013d21ebccd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2368718" name="410cdf0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361032" name="410cdf00-ae73-11f0-b416-013d21ebccd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3999917" name="480710a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427493" name="480710a0-ae73-11f0-b416-013d21ebccd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457667" name="68d77c7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145445" name="68d77c70-ae73-11f0-b416-013d21ebccd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6385987" name="6c2bfea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5260309" name="6c2bfea0-ae73-11f0-b416-013d21ebccd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345673" name="7e727df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38535" name="7e727df0-ae73-11f0-b416-013d21ebccd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8083920" name="83e1a2c0-ae73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406090" name="83e1a2c0-ae73-11f0-b416-013d21ebccd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Oberdorfweg 6, 9030 Abtwil</w:t>
          </w:r>
        </w:p>
        <w:p>
          <w:pPr>
            <w:spacing w:before="0" w:after="0"/>
          </w:pPr>
          <w:r>
            <w:t>545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