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88813348" name="4edc3250-ada8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7200309" name="4edc3250-ada8-11f0-9e80-eb8d410148f6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8901985" name="52303f50-ada8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432401" name="52303f50-ada8-11f0-9e80-eb8d410148f6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</w:t>
            </w:r>
          </w:p>
          <w:p>
            <w:pPr>
              <w:spacing w:before="0" w:after="0"/>
            </w:pPr>
            <w:r>
              <w:t>DG / 3. OG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0031668" name="82355690-ada8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8543653" name="82355690-ada8-11f0-9e80-eb8d410148f6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8082251" name="8795ae50-ada8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2097806" name="8795ae50-ada8-11f0-9e80-eb8d410148f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9256334" name="28032b6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8009577" name="28032b60-ada9-11f0-9e80-eb8d410148f6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7984520" name="2e05dda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0121421" name="2e05dda0-ada9-11f0-9e80-eb8d410148f6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1584379" name="421cfe4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4116952" name="421cfe40-ada9-11f0-9e80-eb8d410148f6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9022299" name="46b6839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2872217" name="46b68390-ada9-11f0-9e80-eb8d410148f6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 Haus </w:t>
            </w:r>
          </w:p>
          <w:p>
            <w:pPr>
              <w:spacing w:before="0" w:after="0"/>
            </w:pPr>
            <w:r>
              <w:t>DG- UG </w:t>
            </w:r>
          </w:p>
          <w:p>
            <w:pPr>
              <w:spacing w:before="0" w:after="0"/>
            </w:pPr>
            <w:r>
              <w:t>Fensterflügel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Fensterkitt </w:t>
            </w:r>
          </w:p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3437189" name="50436e0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0937465" name="50436e00-ada9-11f0-9e80-eb8d410148f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9029790" name="57680b0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5557279" name="57680b00-ada9-11f0-9e80-eb8d410148f6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 Haus </w:t>
            </w:r>
          </w:p>
          <w:p>
            <w:pPr>
              <w:spacing w:before="0" w:after="0"/>
            </w:pPr>
            <w:r>
              <w:t>DG- UG </w:t>
            </w:r>
          </w:p>
          <w:p>
            <w:pPr>
              <w:spacing w:before="0" w:after="0"/>
            </w:pPr>
            <w:r>
              <w:t>Anschlagkitt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Anschlagkitt </w:t>
            </w:r>
          </w:p>
          <w:p>
            <w:pPr>
              <w:spacing w:before="0" w:after="0"/>
            </w:pPr>
            <w:r>
              <w:t>Fensterrahmen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5382962" name="712df18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6863818" name="712df180-ada9-11f0-9e80-eb8d410148f6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6737226" name="74bd32c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0252995" name="74bd32c0-ada9-11f0-9e80-eb8d410148f6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2.OG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4154957" name="76dc25b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089645" name="76dc25b0-adaa-11f0-9e80-eb8d410148f6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0282133" name="7cd4299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7789085" name="7cd42990-adaa-11f0-9e80-eb8d410148f6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2.OG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2618207" name="cb3b44b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351344" name="cb3b44b0-adaa-11f0-9e80-eb8d410148f6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5577782" name="d0db649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9556244" name="d0db6490-adaa-11f0-9e80-eb8d410148f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(elastische) Wandbeläge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3310653" name="c018a9a0-adab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6762872" name="c018a9a0-adab-11f0-9e80-eb8d410148f6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3605828" name="c48e7a50-adab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0701844" name="c48e7a50-adab-11f0-9e80-eb8d410148f6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1. OG - 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4205627" name="0820257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4401033" name="08202570-adac-11f0-9e80-eb8d410148f6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9165500" name="0d6af96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1181295" name="0d6af960-adac-11f0-9e80-eb8d410148f6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1. OG - 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9150462" name="23bb683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3086259" name="23bb6830-adac-11f0-9e80-eb8d410148f6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0538145" name="28b07b0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8972238" name="28b07b00-adac-11f0-9e80-eb8d410148f6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(elastische) Wandbeläge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529391" name="efae19b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8696924" name="efae19b0-adac-11f0-9e80-eb8d410148f6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3575230" name="f3da5e4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4086481" name="f3da5e40-adac-11f0-9e80-eb8d410148f6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5905228" name="035672f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7158631" name="035672f0-adad-11f0-9e80-eb8d410148f6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5235207" name="099da84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0376139" name="099da840-adad-11f0-9e80-eb8d410148f6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- WC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0205656" name="ca4c226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9421951" name="ca4c2260-adad-11f0-9e80-eb8d410148f6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2159518" name="ce585bd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060883" name="ce585bd0-adad-11f0-9e80-eb8d410148f6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8281395" name="e21e9d5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5044866" name="e21e9d50-adad-11f0-9e80-eb8d410148f6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0644977" name="ea30808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4451464" name="ea308080-adad-11f0-9e80-eb8d410148f6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Gang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2404548" name="43449c10-adae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3360140" name="43449c10-adae-11f0-9e80-eb8d410148f6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0588416" name="472112f0-adae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1288613" name="472112f0-adae-11f0-9e80-eb8d410148f6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7992274" name="132eed9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3965086" name="132eed90-adaf-11f0-9e80-eb8d410148f6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7162684" name="181f6c8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8450493" name="181f6c80-adaf-11f0-9e80-eb8d410148f6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3948850" name="47ea39e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1674603" name="47ea39e0-adaf-11f0-9e80-eb8d410148f6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938571" name="4ff677c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131283" name="4ff677c0-adaf-11f0-9e80-eb8d410148f6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Büro / Treppenhaus / Saloon </w:t>
            </w:r>
          </w:p>
          <w:p>
            <w:pPr>
              <w:spacing w:before="0" w:after="0"/>
            </w:pPr>
            <w:r>
              <w:t>EG- 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5281819" name="d1259ab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1246911" name="d1259ab0-adaf-11f0-9e80-eb8d410148f6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7277545" name="d5b953a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2190360" name="d5b953a0-adaf-11f0-9e80-eb8d410148f6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Büro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6787221" name="16665560-adb0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9135756" name="16665560-adb0-11f0-9e80-eb8d410148f6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84939816" name="1bcdb200-adb0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4994945" name="1bcdb200-adb0-11f0-9e80-eb8d410148f6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6952080" name="44fd5db0-adb0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1811731" name="44fd5db0-adb0-11f0-9e80-eb8d410148f6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2266200" name="4929a240-adb0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5756677" name="4929a240-adb0-11f0-9e80-eb8d410148f6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Saloon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140049" name="c2b4a280-adb1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6151211" name="c2b4a280-adb1-11f0-9e80-eb8d410148f6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91067073" name="c79b8480-adb1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8064880" name="c79b8480-adb1-11f0-9e80-eb8d410148f6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0262663" name="9f28c030-adb1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9764273" name="9f28c030-adb1-11f0-9e80-eb8d410148f6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85149837" name="a4527790-adb1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0287847" name="a4527790-adb1-11f0-9e80-eb8d410148f6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/ Heizraum </w:t>
            </w:r>
          </w:p>
          <w:p>
            <w:pPr>
              <w:spacing w:before="0" w:after="0"/>
            </w:pPr>
            <w:r>
              <w:t>1. UG </w:t>
            </w:r>
          </w:p>
          <w:p>
            <w:pPr>
              <w:spacing w:before="0" w:after="0"/>
            </w:pPr>
            <w:r>
              <w:t>Bandagen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technisches Textil</w:t>
            </w:r>
          </w:p>
          <w:p>
            <w:pPr>
              <w:spacing w:before="0" w:after="0"/>
            </w:pPr>
            <w:r>
              <w:t>Ummantelung Rohre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3886524" name="8fca0210-adb2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9722381" name="8fca0210-adb2-11f0-9e80-eb8d410148f6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0301187" name="94711bf0-adb2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2393849" name="94711bf0-adb2-11f0-9e80-eb8d410148f6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/ Heizraum </w:t>
            </w:r>
          </w:p>
          <w:p>
            <w:pPr>
              <w:spacing w:before="0" w:after="0"/>
            </w:pPr>
            <w:r>
              <w:t>1.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069223" name="f2248930-adb2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6562012" name="f2248930-adb2-11f0-9e80-eb8d410148f6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61598446" name="f596f3a0-adb2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5960413" name="f596f3a0-adb2-11f0-9e80-eb8d410148f6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1.UG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7333598" name="39971800-adb3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2318143" name="39971800-adb3-11f0-9e80-eb8d410148f6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0881820" name="3ceafdf0-adb3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9344590" name="3ceafdf0-adb3-11f0-9e80-eb8d410148f6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1.UG </w:t>
            </w:r>
          </w:p>
          <w:p>
            <w:pPr>
              <w:spacing w:before="0" w:after="0"/>
            </w:pPr>
            <w:r>
              <w:t>Türblatt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VM-34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Türblatt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4969960" name="558a65d0-adb3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4327616" name="558a65d0-adb3-11f0-9e80-eb8d410148f6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4004994" name="5c75a350-adb3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3624320" name="5c75a350-adb3-11f0-9e80-eb8d410148f6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vorne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4759857" name="3edaf1a0-adb4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9129180" name="3edaf1a0-adb4-11f0-9e80-eb8d410148f6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9197309" name="456b8c00-adb4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8708413" name="456b8c00-adb4-11f0-9e80-eb8d410148f6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hinten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1085783" name="f989edd0-adb4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6009777" name="f989edd0-adb4-11f0-9e80-eb8d410148f6.jpg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0163251" name="05908ad0-adb5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3446049" name="05908ad0-adb5-11f0-9e80-eb8d410148f6.jpg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6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Kirchpl. 24, 4800 Zofingen</w:t>
          </w:r>
        </w:p>
        <w:p>
          <w:pPr>
            <w:spacing w:before="0" w:after="0"/>
          </w:pPr>
          <w:r>
            <w:t>542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media/document_image_rId60.jpeg" Type="http://schemas.openxmlformats.org/officeDocument/2006/relationships/image" Id="rId60"/>
    <Relationship Target="media/document_image_rId61.jpeg" Type="http://schemas.openxmlformats.org/officeDocument/2006/relationships/image" Id="rId61"/>
    <Relationship Target="footer.xml" Type="http://schemas.openxmlformats.org/officeDocument/2006/relationships/footer" Id="rId62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