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1213102" name="5af2225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7555260" name="5af22250-ad8c-11f0-aada-8bb309fec1c7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1012584" name="5f11e3c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2583978" name="5f11e3c0-ad8c-11f0-aada-8bb309fec1c7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2848983" name="746c32c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3617143" name="746c32c0-ad8c-11f0-aada-8bb309fec1c7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2346414" name="7916f62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4389653" name="7916f620-ad8c-11f0-aada-8bb309fec1c7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2783399" name="8a256aa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6740715" name="8a256aa0-ad8c-11f0-aada-8bb309fec1c7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9565025" name="8f5a93b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821585" name="8f5a93b0-ad8c-11f0-aada-8bb309fec1c7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6387481" name="a18c046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5378091" name="a18c0460-ad8c-11f0-aada-8bb309fec1c7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1559982" name="a68f20f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3227048" name="a68f20f0-ad8c-11f0-aada-8bb309fec1c7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0492807" name="bb94c04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8821001" name="bb94c040-ad8c-11f0-aada-8bb309fec1c7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0872970" name="c19a31a0-ad8c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8441001" name="c19a31a0-ad8c-11f0-aada-8bb309fec1c7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8230141" name="2fc85ee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4528644" name="2fc85ee0-ad8d-11f0-aada-8bb309fec1c7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38411211" name="364438c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5799837" name="364438c0-ad8d-11f0-aada-8bb309fec1c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4754730" name="4146852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6566990" name="41468520-ad8d-11f0-aada-8bb309fec1c7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098803" name="46215930-ad8d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9820065" name="46215930-ad8d-11f0-aada-8bb309fec1c7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/ Gang / 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8438768" name="63c9b49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040376" name="63c9b490-ad8e-11f0-aada-8bb309fec1c7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82228110" name="698af10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7984869" name="698af100-ad8e-11f0-aada-8bb309fec1c7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 / 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97466" name="7e1741a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8188476" name="7e1741a0-ad8e-11f0-aada-8bb309fec1c7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6446129" name="819df76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3567103" name="819df760-ad8e-11f0-aada-8bb309fec1c7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 / 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0794413" name="8ea625e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612071" name="8ea625e0-ad8e-11f0-aada-8bb309fec1c7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3491490" name="93805db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2176237" name="93805db0-ad8e-11f0-aada-8bb309fec1c7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 / Dusche </w:t>
            </w:r>
          </w:p>
          <w:p>
            <w:pPr>
              <w:spacing w:before="0" w:after="0"/>
            </w:pPr>
            <w:r>
              <w:t>OG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4573655" name="ff8394a0-ad8e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3210721" name="ff8394a0-ad8e-11f0-aada-8bb309fec1c7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0726806" name="08b8e930-ad8f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5749030" name="08b8e930-ad8f-11f0-aada-8bb309fec1c7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93171332" name="3d3027a0-ad8f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6957658" name="3d3027a0-ad8f-11f0-aada-8bb309fec1c7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7274645" name="41830700-ad8f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0380635" name="41830700-ad8f-11f0-aada-8bb309fec1c7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0706960" name="3acd3bf0-ad90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5029907" name="3acd3bf0-ad90-11f0-aada-8bb309fec1c7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5943418" name="3f502c00-ad90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4637263" name="3f502c00-ad90-11f0-aada-8bb309fec1c7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2825495" name="dbcb91e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4590918" name="dbcb91e0-ad91-11f0-aada-8bb309fec1c7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914326" name="e0b029f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7350863" name="e0b029f0-ad91-11f0-aada-8bb309fec1c7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1082727" name="ee8ee25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0136115" name="ee8ee250-ad91-11f0-aada-8bb309fec1c7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2748789" name="f596f6a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5562320" name="f596f6a0-ad91-11f0-aada-8bb309fec1c7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6947351" name="ff1d0340-ad91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4598089" name="ff1d0340-ad91-11f0-aada-8bb309fec1c7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5948984" name="033068a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0994597" name="033068a0-ad92-11f0-aada-8bb309fec1c7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03499825" name="0cff170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0777709" name="0cff1700-ad92-11f0-aada-8bb309fec1c7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1638433" name="135cba8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271322" name="135cba80-ad92-11f0-aada-8bb309fec1c7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4978314" name="9a3e4cd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8150889" name="9a3e4cd0-ad92-11f0-aada-8bb309fec1c7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611246" name="a847e5c0-ad92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63984688" name="a847e5c0-ad92-11f0-aada-8bb309fec1c7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 WC / Gang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160819" name="3e3083d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2056948" name="3e3083d0-ad93-11f0-aada-8bb309fec1c7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867740" name="44d6c91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2217140" name="44d6c910-ad93-11f0-aada-8bb309fec1c7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 WC / Gang / Dusche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4769160" name="5913c13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2273370" name="5913c130-ad93-11f0-aada-8bb309fec1c7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2535180" name="5e95d1c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9773822" name="5e95d1c0-ad93-11f0-aada-8bb309fec1c7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7125990" name="927b307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153608" name="927b3070-ad93-11f0-aada-8bb309fec1c7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6660867" name="963a344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6819459" name="963a3440-ad93-11f0-aada-8bb309fec1c7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509689" name="dcdd3e1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6892982" name="dcdd3e10-ad93-11f0-aada-8bb309fec1c7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5367052" name="e07fe040-ad93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9680920" name="e07fe040-ad93-11f0-aada-8bb309fec1c7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9401650" name="676199a0-ad94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7106545" name="676199a0-ad94-11f0-aada-8bb309fec1c7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0883256" name="6c351ab0-ad94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0501380" name="6c351ab0-ad94-11f0-aada-8bb309fec1c7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6090072" name="ccd71c60-ad94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993860" name="ccd71c60-ad94-11f0-aada-8bb309fec1c7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4098246" name="d32e7e50-ad94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911424" name="d32e7e50-ad94-11f0-aada-8bb309fec1c7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866614" name="558901e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6662722" name="558901e0-ad95-11f0-aada-8bb309fec1c7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8498845" name="5a33290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430541" name="5a332900-ad95-11f0-aada-8bb309fec1c7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Decke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3819378" name="7f4f966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5808819" name="7f4f9660-ad95-11f0-aada-8bb309fec1c7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8253813" name="83d349c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2188466" name="83d349c0-ad95-11f0-aada-8bb309fec1c7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0199550" name="dca5534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0685081" name="dca55340-ad95-11f0-aada-8bb309fec1c7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1312022" name="e34e7eb0-ad95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9575313" name="e34e7eb0-ad95-11f0-aada-8bb309fec1c7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9277479" name="38bd11e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5186397" name="38bd11e0-ad96-11f0-aada-8bb309fec1c7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0323129" name="3e0770a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7700581" name="3e0770a0-ad96-11f0-aada-8bb309fec1c7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/ 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10139339" name="78bcbca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6560283" name="78bcbca0-ad96-11f0-aada-8bb309fec1c7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7152138" name="7deab9c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136411" name="7deab9c0-ad96-11f0-aada-8bb309fec1c7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6912168" name="d684271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5636487" name="d6842710-ad96-11f0-aada-8bb309fec1c7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49602895" name="da3a9f60-ad96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7066313" name="da3a9f60-ad96-11f0-aada-8bb309fec1c7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1907279" name="b6be580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5336442" name="b6be5800-ad97-11f0-aada-8bb309fec1c7.jpg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4502562" name="b9e820b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2628559" name="b9e820b0-ad97-11f0-aada-8bb309fec1c7.jpg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8905143" name="cb19115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7333661" name="cb191150-ad97-11f0-aada-8bb309fec1c7.jpg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87546" name="cdfe7e0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1296905" name="cdfe7e00-ad97-11f0-aada-8bb309fec1c7.jpg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EG-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0686957" name="da55d31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9911728" name="da55d310-ad97-11f0-aada-8bb309fec1c7.jpg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618760" name="e02da4c0-ad97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203246" name="e02da4c0-ad97-11f0-aada-8bb309fec1c7.jpg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DG- UG </w:t>
            </w:r>
          </w:p>
          <w:p>
            <w:pPr>
              <w:spacing w:before="0" w:after="0"/>
            </w:pPr>
            <w:r>
              <w:t>Fenster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Anschlagkitt </w:t>
            </w:r>
          </w:p>
          <w:p>
            <w:pPr>
              <w:spacing w:before="0" w:after="0"/>
            </w:pPr>
            <w:r>
              <w:t>Fensterrahmen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04073193" name="3d2b7da0-ad98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1842424" name="3d2b7da0-ad98-11f0-aada-8bb309fec1c7.jpg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5771549" name="416be670-ad98-11f0-aada-8bb309fec1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0566856" name="416be670-ad98-11f0-aada-8bb309fec1c7.jpg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7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Steinhalden 7, 5642 Mühlau</w:t>
          </w:r>
        </w:p>
        <w:p>
          <w:pPr>
            <w:spacing w:before="0" w:after="0"/>
          </w:pPr>
          <w:r>
            <w:t>519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w15="http://schemas.microsoft.com/office/word/2012/wordml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media/document_image_rId64.jpeg" Type="http://schemas.openxmlformats.org/officeDocument/2006/relationships/image" Id="rId64"/>
    <Relationship Target="media/document_image_rId65.jpeg" Type="http://schemas.openxmlformats.org/officeDocument/2006/relationships/image" Id="rId65"/>
    <Relationship Target="media/document_image_rId66.jpeg" Type="http://schemas.openxmlformats.org/officeDocument/2006/relationships/image" Id="rId66"/>
    <Relationship Target="media/document_image_rId67.jpeg" Type="http://schemas.openxmlformats.org/officeDocument/2006/relationships/image" Id="rId67"/>
    <Relationship Target="media/document_image_rId68.jpeg" Type="http://schemas.openxmlformats.org/officeDocument/2006/relationships/image" Id="rId68"/>
    <Relationship Target="media/document_image_rId69.jpeg" Type="http://schemas.openxmlformats.org/officeDocument/2006/relationships/image" Id="rId69"/>
    <Relationship Target="media/document_image_rId70.jpeg" Type="http://schemas.openxmlformats.org/officeDocument/2006/relationships/image" Id="rId70"/>
    <Relationship Target="media/document_image_rId71.jpeg" Type="http://schemas.openxmlformats.org/officeDocument/2006/relationships/image" Id="rId71"/>
    <Relationship Target="footer.xml" Type="http://schemas.openxmlformats.org/officeDocument/2006/relationships/footer" Id="rId72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