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45650873" name="02c4a960-a7fe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5703876" name="02c4a960-a7fe-11f0-a0ca-4dade1810ec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17135873" name="0cf2dce0-a7fe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4250525" name="0cf2dce0-a7fe-11f0-a0ca-4dade1810ec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Gang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7092875" name="219f5fb0-a7fe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4483771" name="219f5fb0-a7fe-11f0-a0ca-4dade1810ec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0748039" name="31dec460-a7fe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107251" name="31dec460-a7fe-11f0-a0ca-4dade1810ec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Gang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8734259" name="44f31b00-a7fe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9622892" name="44f31b00-a7fe-11f0-a0ca-4dade1810ec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1999208" name="4adc78e0-a7fe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0733066" name="4adc78e0-a7fe-11f0-a0ca-4dade1810ec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5126302" name="c2285400-a7fe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5121675" name="c2285400-a7fe-11f0-a0ca-4dade1810ec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76043949" name="c61fa5e0-a7fe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4809220" name="c61fa5e0-a7fe-11f0-a0ca-4dade1810ec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3363217" name="4c696500-a7ff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8691453" name="4c696500-a7ff-11f0-a0ca-4dade1810ec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02621357" name="5229b710-a7ff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0986504" name="5229b710-a7ff-11f0-a0ca-4dade1810ec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7666462" name="f21bc290-a7ff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7928423" name="f21bc290-a7ff-11f0-a0ca-4dade1810ec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5002064" name="f9eaa950-a7ff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7213016" name="f9eaa950-a7ff-11f0-a0ca-4dade1810ec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2.OG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26515249" name="c0058920-a800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6405074" name="c0058920-a800-11f0-a0ca-4dade1810ec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046254" name="c37f6da0-a800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7125520" name="c37f6da0-a800-11f0-a0ca-4dade1810ec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2.OG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5402570" name="20c4afc0-a801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4343672" name="20c4afc0-a801-11f0-a0ca-4dade1810ec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5306837" name="258ebaf0-a801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9841658" name="258ebaf0-a801-11f0-a0ca-4dade1810ec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2.OG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9989573" name="2e5a0310-a801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6843182" name="2e5a0310-a801-11f0-a0ca-4dade1810ec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96373097" name="339c2470-a801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1160464" name="339c2470-a801-11f0-a0ca-4dade1810ec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/ Wohnzimmer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6064341" name="ebc07e20-a801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0067181" name="ebc07e20-a801-11f0-a0ca-4dade1810ece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3986918" name="f75b12e0-a801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669455" name="f75b12e0-a801-11f0-a0ca-4dade1810ece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2.OG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5417743" name="3bb89980-a802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6525182" name="3bb89980-a802-11f0-a0ca-4dade1810ece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179970" name="41c8e050-a802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6632244" name="41c8e050-a802-11f0-a0ca-4dade1810ece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6141730" name="574f04d0-a803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0528322" name="574f04d0-a803-11f0-a0ca-4dade1810ece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9908013" name="5c78e340-a803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895574" name="5c78e340-a803-11f0-a0ca-4dade1810ece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Gang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2300709" name="698ea650-a803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7053467" name="698ea650-a803-11f0-a0ca-4dade1810ece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07746874" name="6db43420-a803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2404511" name="6db43420-a803-11f0-a0ca-4dade1810ece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Gang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1385225" name="7cd50970-a803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4842235" name="7cd50970-a803-11f0-a0ca-4dade1810ece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075671" name="815895c0-a803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7364776" name="815895c0-a803-11f0-a0ca-4dade1810ece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17243565" name="0aecec00-a804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8676103" name="0aecec00-a804-11f0-a0ca-4dade1810ece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6163192" name="111ec490-a804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4744240" name="111ec490-a804-11f0-a0ca-4dade1810ece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Parkett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3158929" name="7dc487a0-a805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6124647" name="7dc487a0-a805-11f0-a0ca-4dade1810ece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3324563" name="828ee0f0-a805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937721" name="828ee0f0-a805-11f0-a0ca-4dade1810ece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7150498" name="9087b100-a805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0661549" name="9087b100-a805-11f0-a0ca-4dade1810ece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8040132" name="952ad340-a805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1248448" name="952ad340-a805-11f0-a0ca-4dade1810ece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9683635" name="a2140810-a805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2543327" name="a2140810-a805-11f0-a0ca-4dade1810ece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36308944" name="a6821090-a805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107287" name="a6821090-a805-11f0-a0ca-4dade1810ece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35809805" name="d9f90090-a806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311714" name="d9f90090-a806-11f0-a0ca-4dade1810ece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5198662" name="e1d1ab50-a806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9861856" name="e1d1ab50-a806-11f0-a0ca-4dade1810ece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931485" name="ecab3a00-a806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3892485" name="ecab3a00-a806-11f0-a0ca-4dade1810ece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5827201" name="f174d000-a806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5375592" name="f174d000-a806-11f0-a0ca-4dade1810ece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1.OG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2434891" name="a44295f0-a807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2957416" name="a44295f0-a807-11f0-a0ca-4dade1810ece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11345099" name="aab2d710-a807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2294685" name="aab2d710-a807-11f0-a0ca-4dade1810ece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1.OG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40639724" name="b6f4a850-a807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9420424" name="b6f4a850-a807-11f0-a0ca-4dade1810ece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7726748" name="bb525d20-a807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400430" name="bb525d20-a807-11f0-a0ca-4dade1810ece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1.OG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66317901" name="c8bdba40-a807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9404456" name="c8bdba40-a807-11f0-a0ca-4dade1810ece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40793088" name="cd85c9a0-a807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1990846" name="cd85c9a0-a807-11f0-a0ca-4dade1810ece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1.OG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7879024" name="fb59d010-a807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5559388" name="fb59d010-a807-11f0-a0ca-4dade1810ece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066134" name="00c09070-a808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906564" name="00c09070-a808-11f0-a0ca-4dade1810ece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UG - 2.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90269907" name="68fc69b0-a809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3228533" name="68fc69b0-a809-11f0-a0ca-4dade1810ece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1349812" name="6b987150-a809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8917121" name="6b987150-a809-11f0-a0ca-4dade1810ece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UG - 2.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97600875" name="8111e110-a809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0693636" name="8111e110-a809-11f0-a0ca-4dade1810ece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61860904" name="848b5060-a809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6750687" name="848b5060-a809-11f0-a0ca-4dade1810ece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UG - 2.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7977264" name="91e87cb0-a809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1781261" name="91e87cb0-a809-11f0-a0ca-4dade1810ece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9719322" name="9597f020-a809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7955427" name="9597f020-a809-11f0-a0ca-4dade1810ece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5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Bahnhofstrasse 57, 8590 Romanshorn</w:t>
          </w:r>
        </w:p>
        <w:p>
          <w:pPr>
            <w:spacing w:before="0" w:after="0"/>
          </w:pPr>
          <w:r>
            <w:t>526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footer.xml" Type="http://schemas.openxmlformats.org/officeDocument/2006/relationships/footer" Id="rId58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