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 Cushion Vinyl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6597747" name="ce5b5bd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5858731" name="ce5b5bd0-a2a6-11f0-806c-53620ff5847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3877611" name="d42dfd6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8798021" name="d42dfd60-a2a6-11f0-806c-53620ff5847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4255610" name="fb67093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2293841" name="fb670930-a2a6-11f0-806c-53620ff5847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5918506" name="0696a72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7813042" name="0696a720-a2a7-11f0-806c-53620ff5847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4626683" name="15c49bd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2354363" name="15c49bd0-a2a7-11f0-806c-53620ff5847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2589453" name="190f811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3231374" name="190f8110-a2a7-11f0-806c-53620ff5847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1955737" name="230e673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009610" name="230e6730-a2a7-11f0-806c-53620ff5847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6667507" name="2801301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8937889" name="28013010-a2a7-11f0-806c-53620ff5847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alle 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5443298" name="3e83ab6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4143254" name="3e83ab60-a2a7-11f0-806c-53620ff5847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8674624" name="43db027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4865241" name="43db0270-a2a7-11f0-806c-53620ff5847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5090309" name="115abc9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4335795" name="115abc90-a2a8-11f0-806c-53620ff5847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4339290" name="175c0f4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813738" name="175c0f40-a2a8-11f0-806c-53620ff5847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9572641" name="2b6b8ec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5976486" name="2b6b8ec0-a2a8-11f0-806c-53620ff5847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7823181" name="300ae07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733759" name="300ae070-a2a8-11f0-806c-53620ff5847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9258424" name="e3aa002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193060" name="e3aa0020-a2a8-11f0-806c-53620ff5847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6403855" name="eed928e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4519387" name="eed928e0-a2a8-11f0-806c-53620ff5847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9053506" name="5d1a570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3008771" name="5d1a5700-a2ab-11f0-806c-53620ff5847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3076061" name="6359c42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9105" name="6359c420-a2ab-11f0-806c-53620ff5847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links 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7214174" name="aabff6e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6641280" name="aabff6e0-a2ab-11f0-806c-53620ff5847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1149636" name="b574716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087068" name="b5747160-a2ab-11f0-806c-53620ff5847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7219491" name="275ac4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4103340" name="275ac4a0-a2ac-11f0-806c-53620ff5847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3943611" name="2ac2f5e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7260828" name="2ac2f5e0-a2ac-11f0-806c-53620ff5847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OG rechts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6912789" name="cc464fc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4704435" name="cc464fc0-a2ac-11f0-806c-53620ff5847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3327853" name="d0e4de2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574062" name="d0e4de20-a2ac-11f0-806c-53620ff5847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OG rechts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1907763" name="dc3327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035146" name="dc3327a0-a2ac-11f0-806c-53620ff5847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8844053" name="e19cf54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036454" name="e19cf540-a2ac-11f0-806c-53620ff5847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9460398" name="e4b933f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4211061" name="e4b933f0-a2ad-11f0-806c-53620ff5847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2719619" name="e968160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9359147" name="e9681600-a2ad-11f0-806c-53620ff5847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links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350324" name="3fdca78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8907122" name="3fdca780-a2ae-11f0-806c-53620ff5847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7858363" name="44ea727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4863408" name="44ea7270-a2ae-11f0-806c-53620ff5847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Gang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Wände Platten </w:t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1299817" name="22e3b4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6702789" name="22e3b410-a2af-11f0-806c-53620ff5847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5569340" name="2af3264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409803" name="2af32640-a2af-11f0-806c-53620ff5847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Reduit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4341239" name="4437f5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7002337" name="4437f5e0-a2af-11f0-806c-53620ff5847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2935006" name="49cd676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673075" name="49cd6760-a2af-11f0-806c-53620ff5847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9386300" name="721ee8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1584368" name="721ee810-a2af-11f0-806c-53620ff5847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558997" name="75e6294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603099" name="75e62940-a2af-11f0-806c-53620ff5847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1772450" name="8d21e27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552831" name="8d21e270-a2af-11f0-806c-53620ff5847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6663890" name="907fda8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293029" name="907fda80-a2af-11f0-806c-53620ff5847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7627149" name="9ca28b0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6372681" name="9ca28b00-a2af-11f0-806c-53620ff5847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847944" name="a186d4f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1050757" name="a186d4f0-a2af-11f0-806c-53620ff5847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Gang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1500397" name="b4af76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997278" name="b4af76e0-a2af-11f0-806c-53620ff5847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39180" name="b9f568d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355571" name="b9f568d0-a2af-11f0-806c-53620ff5847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4145522" name="1c38223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9180656" name="1c382230-a2b0-11f0-806c-53620ff5847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7949461" name="2267fe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764876" name="2267fef0-a2b0-11f0-806c-53620ff5847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7778527" name="32c301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969786" name="32c301f0-a2b0-11f0-806c-53620ff5847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0572323" name="376f9a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6817286" name="376f9a10-a2b0-11f0-806c-53620ff5847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0084728" name="431bbb0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726798" name="431bbb00-a2b0-11f0-806c-53620ff5847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9730557" name="46f2da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120526" name="46f2dab0-a2b0-11f0-806c-53620ff5847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0349205" name="b8a3c6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5380217" name="b8a3c610-a2b0-11f0-806c-53620ff5847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9823634" name="be4e1f2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3056960" name="be4e1f20-a2b0-11f0-806c-53620ff5847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3460825" name="d0c39d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7917076" name="d0c39db0-a2b0-11f0-806c-53620ff5847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3413185" name="d4d184d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0915266" name="d4d184d0-a2b0-11f0-806c-53620ff5847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rechts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5393532" name="42b0f5d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1218090" name="42b0f5d0-a2b1-11f0-806c-53620ff5847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3049716" name="48fa751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8461438" name="48fa7510-a2b1-11f0-806c-53620ff5847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links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919299" name="63861c9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6743809" name="63861c90-a2b1-11f0-806c-53620ff5847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616679" name="6920701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008185" name="69207010-a2b1-11f0-806c-53620ff5847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rechts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4417554" name="a4bb88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660679" name="a4bb8830-a2b1-11f0-806c-53620ff5847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1170183" name="abf3ad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336085" name="abf3ad30-a2b1-11f0-806c-53620ff5847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links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8868376" name="bdd9bd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1891099" name="bdd9bd00-a2b1-11f0-806c-53620ff58473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8534901" name="c34957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4332191" name="c3495700-a2b1-11f0-806c-53620ff58473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Grütstrasse 74,8625 Gossau</w:t>
          </w:r>
        </w:p>
        <w:p>
          <w:pPr>
            <w:spacing w:before="0" w:after="0"/>
          </w:pPr>
          <w:r>
            <w:t>517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15="http://schemas.microsoft.com/office/word/2012/wordml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