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12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26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Cushionvinyl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>Flanschdichtingen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Asbestummantellung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Elektotableau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Dichtungen 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