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Weingasse 20, 8916 Jonen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3637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1983707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Helvetic Mobility GmbH</w:t>
            </w:r>
          </w:p>
          <w:p>
            <w:pPr>
              <w:spacing w:before="0" w:after="0" w:line="240" w:lineRule="auto"/>
            </w:pPr>
            <w:r>
              <w:rPr/>
              <w:t>Pfingstweidstrasse 3</w:t>
            </w:r>
          </w:p>
          <w:p>
            <w:pPr>
              <w:spacing w:before="0" w:after="0" w:line="240" w:lineRule="auto"/>
            </w:pPr>
            <w:r>
              <w:rPr/>
              <w:t>8005 Zürich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