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8440606" name="658ed590-b095-11ef-9e99-9debfb804c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7732850" name="658ed590-b095-11ef-9e99-9debfb804c4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6010102" name="6e47f540-b095-11ef-b359-f5278009df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6112871" name="6e47f540-b095-11ef-b359-f5278009df2e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2902463" name="8ce46a10-b095-11ef-997e-d1df297da0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7949556" name="8ce46a10-b095-11ef-997e-d1df297da072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5589817" name="96ca22e0-b095-11ef-aa25-5d38b76a35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3406080" name="96ca22e0-b095-11ef-aa25-5d38b76a354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1824955" name="af6c22d0-b095-11ef-8855-45cb763338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9580701" name="af6c22d0-b095-11ef-8855-45cb763338f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5958904" name="c87f8230-b095-11ef-8a5e-35c79b9f1e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8087662" name="c87f8230-b095-11ef-8a5e-35c79b9f1e6e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0234124" name="d1ef6ec0-b095-11ef-8829-39e9973a5d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1292134" name="d1ef6ec0-b095-11ef-8829-39e9973a5da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7678792" name="e1436200-b095-11ef-805c-2d5e215bb6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16911" name="e1436200-b095-11ef-805c-2d5e215bb6a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1527242" name="fb06fe90-b095-11ef-aa3f-29e818fc9d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0128018" name="fb06fe90-b095-11ef-aa3f-29e818fc9d4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624029" name="06cbb090-b096-11ef-ae32-494c6ab896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7854830" name="06cbb090-b096-11ef-ae32-494c6ab89676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>rot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296949" name="163faef0-b096-11ef-b88f-19e2772a3c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2029275" name="163faef0-b096-11ef-b88f-19e2772a3cc4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378798" name="1eec99a0-b096-11ef-96b2-879fceba82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7268480" name="1eec99a0-b096-11ef-96b2-879fceba8239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7239410" name="2f6a18c0-b096-11ef-88cd-b717b1e457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4754110" name="2f6a18c0-b096-11ef-88cd-b717b1e4572f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3768053" name="36c09b30-b096-11ef-a3df-27a1a0d4eb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5570170" name="36c09b30-b096-11ef-a3df-27a1a0d4eb4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 / EG /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8302547" name="65aec430-b096-11ef-bf37-f3453235da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0238688" name="65aec430-b096-11ef-bf37-f3453235da90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3566034" name="6fdca990-b096-11ef-a8e3-270ba45981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5806861" name="6fdca990-b096-11ef-a8e3-270ba459812c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 / EG / 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7491407" name="b2e80db0-b096-11ef-912b-1be56d1ded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907484" name="b2e80db0-b096-11ef-912b-1be56d1ded5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1478607" name="c0a47100-b096-11ef-b0c7-456686a358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4580927" name="c0a47100-b096-11ef-b0c7-456686a358b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0309009" name="1c693b60-b09c-11ef-b747-394219ec6c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076458" name="1c693b60-b09c-11ef-b747-394219ec6cd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0268670" name="255a0ce0-b09c-11ef-8226-ed8c2d8c7e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776935" name="255a0ce0-b09c-11ef-8226-ed8c2d8c7e9c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9168171" name="35c95b30-b09c-11ef-9e8f-bbd3deaba2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669229" name="35c95b30-b09c-11ef-9e8f-bbd3deaba25f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7662335" name="4621ed30-b09c-11ef-aae9-518c8319f6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7259973" name="4621ed30-b09c-11ef-aae9-518c8319f6d3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3224939" name="53068e20-b09c-11ef-8da3-45357b39a3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6543961" name="53068e20-b09c-11ef-8da3-45357b39a3a4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8108702" name="598bb6d0-b09c-11ef-a2e7-79878a0b27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8474236" name="598bb6d0-b09c-11ef-a2e7-79878a0b274d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8527302" name="855b13a0-b09c-11ef-8ad7-217969a722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0506622" name="855b13a0-b09c-11ef-8ad7-217969a72211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9395609" name="8ed70e20-b09c-11ef-b5c4-67b3955da0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0514988" name="8ed70e20-b09c-11ef-b5c4-67b3955da02f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 EG / 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9598705" name="a41c4e80-b09c-11ef-ad3c-7d97928b81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1184182" name="a41c4e80-b09c-11ef-ad3c-7d97928b8115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9184639" name="a8ceda10-b09c-11ef-8e2a-d943edd24b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5877744" name="a8ceda10-b09c-11ef-8e2a-d943edd24bbb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6385423" name="f2edeb40-b09c-11ef-8891-1df1b2d1f2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9937511" name="f2edeb40-b09c-11ef-8891-1df1b2d1f2fb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6186035" name="006e5700-b09d-11ef-8bf1-419e3677fd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3024241" name="006e5700-b09d-11ef-8bf1-419e3677fdda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2152709" name="c8887eb0-b09c-11ef-9598-279ab0c981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6604150" name="c8887eb0-b09c-11ef-9598-279ab0c98190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0277264" name="cf6dc8c0-b09c-11ef-9b90-2dbd48f212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7100901" name="cf6dc8c0-b09c-11ef-9b90-2dbd48f2124c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9708649" name="e0f787c0-b09c-11ef-89ae-79aa85cb2b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5709001" name="e0f787c0-b09c-11ef-89ae-79aa85cb2b89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4524839" name="e6766400-b09c-11ef-8a7a-d13bef523a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9170600" name="e6766400-b09c-11ef-8a7a-d13bef523ab7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2077208" name="48eb7800-b09d-11ef-bc98-af8dc7447a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4991478" name="48eb7800-b09d-11ef-bc98-af8dc7447a60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7197987" name="540962b0-b09d-11ef-8611-d10921203d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8687861" name="540962b0-b09d-11ef-8611-d10921203dfe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2391398" name="6d2e4e40-b09d-11ef-b220-d757e8f22c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9643405" name="6d2e4e40-b09d-11ef-b220-d757e8f22c4e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6674254" name="7428f510-b09d-11ef-97f5-4fab20ae70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6965185" name="7428f510-b09d-11ef-97f5-4fab20ae7086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3685105" name="83ebfdd0-b09d-11ef-b024-b567d60cf5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5465726" name="83ebfdd0-b09d-11ef-b024-b567d60cf5ca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7291820" name="8bcdf760-b09d-11ef-a384-69d61addc0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9130932" name="8bcdf760-b09d-11ef-a384-69d61addc0be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8753294" name="a409e280-b09d-11ef-be6f-e153bafec6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8592681" name="a409e280-b09d-11ef-be6f-e153bafec69b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4683845" name="ac1499c0-b09d-11ef-9123-c772906ece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6293444" name="ac1499c0-b09d-11ef-9123-c772906ecec9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7392741" name="6e0a00e0-b0a0-11ef-a602-c3165d195b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5454849" name="6e0a00e0-b0a0-11ef-a602-c3165d195bdb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735296" name="7573e440-b0a0-11ef-af9f-1568cc2638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614512" name="7573e440-b0a0-11ef-af9f-1568cc26387b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246681" name="84824300-b0a0-11ef-bbe6-4f0a673e4a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1126235" name="84824300-b0a0-11ef-bbe6-4f0a673e4afe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1447595" name="8b835270-b0a0-11ef-ab29-bd52f73cf1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4643095" name="8b835270-b0a0-11ef-ab29-bd52f73cf1f7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Cushionvinyl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064927" name="a1c1e6f0-b0a0-11ef-81cb-8fabcdff11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2444249" name="a1c1e6f0-b0a0-11ef-81cb-8fabcdff1170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5938072" name="a87b17f0-b0a0-11ef-879f-1fa03e78b7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6775538" name="a87b17f0-b0a0-11ef-879f-1fa03e78b7cc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7543088" name="bd327030-b0a0-11ef-9673-61ffe77d4e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6218989" name="bd327030-b0a0-11ef-9673-61ffe77d4e7a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819169" name="c2238b60-b0a0-11ef-a3e2-05fd572190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5152436" name="c2238b60-b0a0-11ef-a3e2-05fd5721909d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5297241" name="d129fae0-b0a0-11ef-a3b0-e95d601b4b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5880716" name="d129fae0-b0a0-11ef-a3b0-e95d601b4bf7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5566155" name="d69e76e0-b0a0-11ef-91ad-5dc0becf57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9439421" name="d69e76e0-b0a0-11ef-91ad-5dc0becf572e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9922352" name="d22efce0-b0a2-11ef-a95e-ede544a6da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4959090" name="d22efce0-b0a2-11ef-a95e-ede544a6da60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285896" name="0ee9b5d0-b0a3-11ef-afd8-fd2744d44f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6380021" name="0ee9b5d0-b0a3-11ef-afd8-fd2744d44f73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Weingasse 20, 8916 Jonen </w:t>
          </w:r>
        </w:p>
        <w:p>
          <w:pPr>
            <w:spacing w:before="0" w:after="0"/>
          </w:pPr>
          <w:r>
            <w:t>61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footer.xml" Type="http://schemas.openxmlformats.org/officeDocument/2006/relationships/footer" Id="rId5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